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3EA50" w14:textId="76BE5557" w:rsidR="00122BE4" w:rsidRDefault="004B6335" w:rsidP="00122BE4">
      <w:pPr>
        <w:pStyle w:val="Kop1zondernummerEmtio"/>
        <w:ind w:left="-1276"/>
      </w:pPr>
      <w:bookmarkStart w:id="0" w:name="_Ref401149752"/>
      <w:bookmarkStart w:id="1" w:name="_Toc319667631"/>
      <w:r>
        <w:t xml:space="preserve">Bijlage </w:t>
      </w:r>
      <w:r w:rsidR="00201FF0">
        <w:t>6.3</w:t>
      </w:r>
      <w:r w:rsidR="00122BE4">
        <w:t xml:space="preserve"> Referentiesjabloon</w:t>
      </w:r>
      <w:bookmarkEnd w:id="0"/>
      <w:bookmarkEnd w:id="1"/>
      <w:r w:rsidR="00122BE4">
        <w:t xml:space="preserve"> </w:t>
      </w:r>
    </w:p>
    <w:p w14:paraId="48F0D202" w14:textId="77777777" w:rsidR="00122BE4" w:rsidRDefault="00122BE4" w:rsidP="00122BE4">
      <w:pPr>
        <w:pStyle w:val="BasistekstEmtio"/>
        <w:ind w:left="-1276"/>
      </w:pPr>
    </w:p>
    <w:p w14:paraId="59B5737D" w14:textId="42F5736D" w:rsidR="00122BE4" w:rsidRDefault="00122BE4" w:rsidP="00122BE4">
      <w:pPr>
        <w:pStyle w:val="BasistekstEmtio"/>
        <w:ind w:left="-1276"/>
      </w:pPr>
      <w:r>
        <w:t xml:space="preserve">Geef met behulp van de onderstaande tabel voldoende referenties op bij vergelijkbare organisatie(s) waarmee alle in paragraaf </w:t>
      </w:r>
      <w:r w:rsidR="00F271F5">
        <w:t>4.3.2</w:t>
      </w:r>
      <w:r>
        <w:t xml:space="preserve"> (onder </w:t>
      </w:r>
      <w:r w:rsidR="00027C8F">
        <w:t>3</w:t>
      </w:r>
      <w:r>
        <w:t xml:space="preserve">) genoemde kerncompetenties en randvoorwaarden aan bod komen. </w:t>
      </w:r>
      <w:r>
        <w:rPr>
          <w:b/>
        </w:rPr>
        <w:t xml:space="preserve">Beperk u </w:t>
      </w:r>
      <w:r w:rsidR="00CC77AF">
        <w:rPr>
          <w:b/>
        </w:rPr>
        <w:t>bij de punt</w:t>
      </w:r>
      <w:r w:rsidR="00AF7776">
        <w:rPr>
          <w:b/>
        </w:rPr>
        <w:t xml:space="preserve">en </w:t>
      </w:r>
      <w:r w:rsidR="0032091C">
        <w:rPr>
          <w:b/>
        </w:rPr>
        <w:t>11</w:t>
      </w:r>
      <w:r w:rsidR="00CC77AF">
        <w:rPr>
          <w:b/>
        </w:rPr>
        <w:t xml:space="preserve"> </w:t>
      </w:r>
      <w:r w:rsidR="00AF7776">
        <w:rPr>
          <w:b/>
        </w:rPr>
        <w:t xml:space="preserve">tot en met 15 </w:t>
      </w:r>
      <w:r>
        <w:rPr>
          <w:b/>
        </w:rPr>
        <w:t>niet tot ‘ja’ of ‘nee’ antwoorden, maar beschrijf alle genoemde aspecten inhoudelijk</w:t>
      </w:r>
      <w:r w:rsidR="00EF404D">
        <w:rPr>
          <w:b/>
        </w:rPr>
        <w:t xml:space="preserve"> in de kolom ‘Onderbouwing van de competentie</w:t>
      </w:r>
      <w:r w:rsidR="00124D11">
        <w:rPr>
          <w:b/>
        </w:rPr>
        <w:t>’</w:t>
      </w:r>
      <w:r>
        <w:rPr>
          <w:b/>
        </w:rPr>
        <w:t>.</w:t>
      </w:r>
      <w:r>
        <w:t xml:space="preserve"> </w:t>
      </w:r>
    </w:p>
    <w:p w14:paraId="211C574E" w14:textId="77777777" w:rsidR="00122BE4" w:rsidRDefault="00122BE4" w:rsidP="00122BE4">
      <w:pPr>
        <w:pStyle w:val="BasistekstEmtio"/>
      </w:pPr>
    </w:p>
    <w:p w14:paraId="574E1D75" w14:textId="15B63295" w:rsidR="00122BE4" w:rsidRDefault="00122BE4" w:rsidP="00122BE4">
      <w:pPr>
        <w:pStyle w:val="BasistekstEmtio"/>
        <w:ind w:left="-1276"/>
      </w:pPr>
      <w:r w:rsidRPr="00C43595">
        <w:t xml:space="preserve">Alle contactpersonen moeten zonder tussenkomst </w:t>
      </w:r>
      <w:r>
        <w:t xml:space="preserve">van </w:t>
      </w:r>
      <w:r w:rsidR="006417C8">
        <w:t>Inschrijver</w:t>
      </w:r>
      <w:r w:rsidRPr="00C43595">
        <w:t xml:space="preserve"> benaderbaar</w:t>
      </w:r>
      <w:r w:rsidR="009E0572">
        <w:t xml:space="preserve"> zijn</w:t>
      </w:r>
      <w:r w:rsidRPr="00C43595">
        <w:t>.</w:t>
      </w:r>
      <w:r>
        <w:t xml:space="preserve"> </w:t>
      </w:r>
      <w:r w:rsidRPr="00C43595">
        <w:t xml:space="preserve">Afschermen van contactpersonen van klanten in verband met mogelijke geheimhoudingsplicht of aangeven dat alleen contact via </w:t>
      </w:r>
      <w:r w:rsidR="006417C8">
        <w:t>Inschrijver</w:t>
      </w:r>
      <w:r w:rsidRPr="00C43595">
        <w:t xml:space="preserve"> mogelijk is zal er toe leiden dat de betreffende referentie niet in de beoordeling meegenomen zal worden. </w:t>
      </w:r>
      <w:r w:rsidR="006417C8">
        <w:t xml:space="preserve">Gemeente Voorst </w:t>
      </w:r>
      <w:r w:rsidRPr="00C43595">
        <w:t xml:space="preserve">zal geen ‘non </w:t>
      </w:r>
      <w:proofErr w:type="spellStart"/>
      <w:r w:rsidRPr="00C43595">
        <w:t>disclosure</w:t>
      </w:r>
      <w:proofErr w:type="spellEnd"/>
      <w:r w:rsidRPr="00C43595">
        <w:t xml:space="preserve"> </w:t>
      </w:r>
      <w:proofErr w:type="spellStart"/>
      <w:r w:rsidRPr="00C43595">
        <w:t>agreements</w:t>
      </w:r>
      <w:proofErr w:type="spellEnd"/>
      <w:r w:rsidRPr="00C43595">
        <w:t>’ ondertekenen als voorwaarde voor het verkrijgen van een referentie.</w:t>
      </w:r>
      <w:r>
        <w:t xml:space="preserve"> </w:t>
      </w:r>
    </w:p>
    <w:p w14:paraId="6065F9DD" w14:textId="432F7178" w:rsidR="00F216BC" w:rsidRDefault="00F216BC" w:rsidP="00122BE4">
      <w:pPr>
        <w:pStyle w:val="BasistekstEmtio"/>
        <w:ind w:left="-1276"/>
      </w:pPr>
    </w:p>
    <w:p w14:paraId="0E20EECD" w14:textId="190EB770" w:rsidR="00F216BC" w:rsidRDefault="00F216BC" w:rsidP="00122BE4">
      <w:pPr>
        <w:pStyle w:val="BasistekstEmtio"/>
        <w:ind w:left="-1276"/>
      </w:pPr>
      <w:r>
        <w:t xml:space="preserve">Randvoorwaarde als vermeld in paragraaf </w:t>
      </w:r>
      <w:r w:rsidR="006417C8">
        <w:t>4.3.</w:t>
      </w:r>
      <w:r w:rsidR="00027C8F">
        <w:t>2</w:t>
      </w:r>
      <w:r>
        <w:t xml:space="preserve">, onder </w:t>
      </w:r>
      <w:r w:rsidR="00027C8F">
        <w:t>3</w:t>
      </w:r>
      <w:r>
        <w:t>: ‘</w:t>
      </w:r>
      <w:r w:rsidR="006417C8" w:rsidRPr="006417C8">
        <w:rPr>
          <w:i/>
          <w:iCs/>
        </w:rPr>
        <w:t>De referenties mogen niet ouder zijn dan drie jaar, gerekend vanaf het moment dat het betreffende onderdeel van de implementatie volledig is afgerond terwijl de implementatie op het moment van indienen van de Inschrijving minstens zes maanden is afgerond. De kerncompetenties dienen in één referentie te worden aangetoond</w:t>
      </w:r>
      <w:r w:rsidR="007D13EF">
        <w:t>.</w:t>
      </w:r>
      <w:r w:rsidR="0022534C">
        <w:t>’</w:t>
      </w:r>
    </w:p>
    <w:p w14:paraId="77EA4497" w14:textId="77777777" w:rsidR="001453A7" w:rsidRDefault="001453A7" w:rsidP="00122BE4">
      <w:pPr>
        <w:pStyle w:val="BasistekstEmtio"/>
        <w:ind w:left="-1276"/>
      </w:pPr>
    </w:p>
    <w:p w14:paraId="52E05B77" w14:textId="77777777" w:rsidR="00122BE4" w:rsidRDefault="00122BE4" w:rsidP="00122BE4">
      <w:pPr>
        <w:pStyle w:val="BasistekstEmtio"/>
      </w:pPr>
    </w:p>
    <w:tbl>
      <w:tblPr>
        <w:tblW w:w="1505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8817"/>
      </w:tblGrid>
      <w:tr w:rsidR="00122BE4" w:rsidRPr="00965054" w14:paraId="464538C2" w14:textId="77777777" w:rsidTr="000D11A5">
        <w:tc>
          <w:tcPr>
            <w:tcW w:w="453" w:type="dxa"/>
          </w:tcPr>
          <w:p w14:paraId="0421D8BF" w14:textId="77777777" w:rsidR="00122BE4" w:rsidRPr="00B76C96" w:rsidRDefault="00122BE4" w:rsidP="00D84E2D">
            <w:pPr>
              <w:pStyle w:val="BasistekstEmtio"/>
              <w:rPr>
                <w:b/>
                <w:bCs/>
              </w:rPr>
            </w:pPr>
          </w:p>
        </w:tc>
        <w:tc>
          <w:tcPr>
            <w:tcW w:w="3739" w:type="dxa"/>
            <w:shd w:val="clear" w:color="auto" w:fill="auto"/>
          </w:tcPr>
          <w:p w14:paraId="2184DC2C" w14:textId="77777777" w:rsidR="00122BE4" w:rsidRPr="00B76C96" w:rsidRDefault="00122BE4" w:rsidP="00D84E2D">
            <w:pPr>
              <w:pStyle w:val="BasistekstEmtio"/>
              <w:rPr>
                <w:b/>
                <w:bCs/>
              </w:rPr>
            </w:pPr>
            <w:r w:rsidRPr="00B76C96">
              <w:rPr>
                <w:b/>
                <w:bCs/>
              </w:rPr>
              <w:t>Basisinformatie</w:t>
            </w:r>
          </w:p>
        </w:tc>
        <w:tc>
          <w:tcPr>
            <w:tcW w:w="2046" w:type="dxa"/>
            <w:shd w:val="clear" w:color="auto" w:fill="auto"/>
          </w:tcPr>
          <w:p w14:paraId="00FF5416" w14:textId="77777777" w:rsidR="00122BE4" w:rsidRPr="00B76C96" w:rsidRDefault="00122BE4" w:rsidP="00D84E2D">
            <w:pPr>
              <w:pStyle w:val="BasistekstEmtio"/>
              <w:rPr>
                <w:b/>
                <w:bCs/>
              </w:rPr>
            </w:pPr>
            <w:r w:rsidRPr="00B76C96">
              <w:rPr>
                <w:b/>
                <w:bCs/>
              </w:rPr>
              <w:t>Vermeld</w:t>
            </w:r>
          </w:p>
        </w:tc>
        <w:tc>
          <w:tcPr>
            <w:tcW w:w="8817" w:type="dxa"/>
            <w:shd w:val="clear" w:color="auto" w:fill="auto"/>
          </w:tcPr>
          <w:p w14:paraId="5E498A23" w14:textId="77777777" w:rsidR="00122BE4" w:rsidRPr="00B76C96" w:rsidRDefault="00122BE4" w:rsidP="00D84E2D">
            <w:pPr>
              <w:pStyle w:val="BasistekstEmtio"/>
              <w:rPr>
                <w:b/>
                <w:bCs/>
              </w:rPr>
            </w:pPr>
            <w:r w:rsidRPr="00B76C96">
              <w:rPr>
                <w:b/>
                <w:bCs/>
              </w:rPr>
              <w:t>Eventuele toelichting</w:t>
            </w:r>
          </w:p>
        </w:tc>
      </w:tr>
      <w:tr w:rsidR="00122BE4" w:rsidRPr="00965054" w14:paraId="4981E42B" w14:textId="77777777" w:rsidTr="000D11A5">
        <w:tc>
          <w:tcPr>
            <w:tcW w:w="453" w:type="dxa"/>
          </w:tcPr>
          <w:p w14:paraId="689F39D3" w14:textId="77777777" w:rsidR="00122BE4" w:rsidRPr="00B76C96" w:rsidRDefault="00122BE4" w:rsidP="00D84E2D">
            <w:pPr>
              <w:pStyle w:val="BasistekstEmtio"/>
              <w:rPr>
                <w:b/>
                <w:bCs/>
              </w:rPr>
            </w:pPr>
          </w:p>
        </w:tc>
        <w:tc>
          <w:tcPr>
            <w:tcW w:w="3739" w:type="dxa"/>
            <w:shd w:val="clear" w:color="auto" w:fill="auto"/>
          </w:tcPr>
          <w:p w14:paraId="3F7A3B34" w14:textId="77777777" w:rsidR="00122BE4" w:rsidRPr="00B76C96" w:rsidRDefault="00122BE4" w:rsidP="00D84E2D">
            <w:pPr>
              <w:pStyle w:val="BasistekstEmtio"/>
              <w:rPr>
                <w:b/>
                <w:bCs/>
              </w:rPr>
            </w:pPr>
          </w:p>
        </w:tc>
        <w:tc>
          <w:tcPr>
            <w:tcW w:w="2046" w:type="dxa"/>
            <w:shd w:val="clear" w:color="auto" w:fill="auto"/>
          </w:tcPr>
          <w:p w14:paraId="4F3E14C7" w14:textId="77777777" w:rsidR="00122BE4" w:rsidRPr="0081594A" w:rsidRDefault="00122BE4" w:rsidP="00D84E2D">
            <w:pPr>
              <w:pStyle w:val="BasistekstEmtio"/>
            </w:pPr>
          </w:p>
        </w:tc>
        <w:tc>
          <w:tcPr>
            <w:tcW w:w="8817" w:type="dxa"/>
            <w:shd w:val="clear" w:color="auto" w:fill="auto"/>
          </w:tcPr>
          <w:p w14:paraId="1BAFFCCC" w14:textId="77777777" w:rsidR="00122BE4" w:rsidRPr="0081594A" w:rsidRDefault="00122BE4" w:rsidP="00D84E2D">
            <w:pPr>
              <w:pStyle w:val="BasistekstEmtio"/>
            </w:pPr>
          </w:p>
        </w:tc>
      </w:tr>
      <w:tr w:rsidR="00122BE4" w:rsidRPr="00965054" w14:paraId="6D79F5AB" w14:textId="77777777" w:rsidTr="000D11A5">
        <w:tc>
          <w:tcPr>
            <w:tcW w:w="453" w:type="dxa"/>
          </w:tcPr>
          <w:p w14:paraId="171B1918" w14:textId="77777777" w:rsidR="00122BE4" w:rsidRPr="00B76C96" w:rsidRDefault="00122BE4" w:rsidP="00D84E2D">
            <w:pPr>
              <w:pStyle w:val="BasistekstEmtio"/>
              <w:rPr>
                <w:bCs/>
              </w:rPr>
            </w:pPr>
            <w:r>
              <w:rPr>
                <w:bCs/>
              </w:rPr>
              <w:t>1</w:t>
            </w:r>
          </w:p>
        </w:tc>
        <w:tc>
          <w:tcPr>
            <w:tcW w:w="3739" w:type="dxa"/>
            <w:shd w:val="clear" w:color="auto" w:fill="auto"/>
          </w:tcPr>
          <w:p w14:paraId="059E6E89" w14:textId="77777777" w:rsidR="00122BE4" w:rsidRPr="00B76C96" w:rsidRDefault="00122BE4" w:rsidP="00D84E2D">
            <w:pPr>
              <w:pStyle w:val="BasistekstEmtio"/>
              <w:rPr>
                <w:bCs/>
              </w:rPr>
            </w:pPr>
            <w:r w:rsidRPr="00B76C96">
              <w:rPr>
                <w:bCs/>
              </w:rPr>
              <w:t>Naam van referent</w:t>
            </w:r>
          </w:p>
        </w:tc>
        <w:tc>
          <w:tcPr>
            <w:tcW w:w="2046" w:type="dxa"/>
            <w:shd w:val="clear" w:color="auto" w:fill="auto"/>
          </w:tcPr>
          <w:p w14:paraId="2A0335D1" w14:textId="77777777" w:rsidR="00122BE4" w:rsidRPr="0081594A" w:rsidRDefault="00122BE4" w:rsidP="00D84E2D">
            <w:pPr>
              <w:pStyle w:val="BasistekstEmtio"/>
            </w:pPr>
          </w:p>
        </w:tc>
        <w:tc>
          <w:tcPr>
            <w:tcW w:w="8817" w:type="dxa"/>
            <w:shd w:val="clear" w:color="auto" w:fill="auto"/>
          </w:tcPr>
          <w:p w14:paraId="583467AB" w14:textId="77777777" w:rsidR="00122BE4" w:rsidRPr="0081594A" w:rsidRDefault="00122BE4" w:rsidP="00D84E2D">
            <w:pPr>
              <w:pStyle w:val="BasistekstEmtio"/>
            </w:pPr>
          </w:p>
        </w:tc>
      </w:tr>
      <w:tr w:rsidR="00122BE4" w:rsidRPr="00965054" w14:paraId="533776D9" w14:textId="77777777" w:rsidTr="000D11A5">
        <w:tc>
          <w:tcPr>
            <w:tcW w:w="453" w:type="dxa"/>
          </w:tcPr>
          <w:p w14:paraId="7AD28632" w14:textId="77777777" w:rsidR="00122BE4" w:rsidRPr="00B76C96" w:rsidRDefault="00122BE4" w:rsidP="00D84E2D">
            <w:pPr>
              <w:pStyle w:val="BasistekstEmtio"/>
              <w:rPr>
                <w:bCs/>
              </w:rPr>
            </w:pPr>
            <w:r>
              <w:rPr>
                <w:bCs/>
              </w:rPr>
              <w:t>2</w:t>
            </w:r>
          </w:p>
        </w:tc>
        <w:tc>
          <w:tcPr>
            <w:tcW w:w="3739" w:type="dxa"/>
            <w:shd w:val="clear" w:color="auto" w:fill="auto"/>
          </w:tcPr>
          <w:p w14:paraId="79732DB6" w14:textId="77777777" w:rsidR="00122BE4" w:rsidRPr="00B76C96" w:rsidRDefault="00122BE4" w:rsidP="00D84E2D">
            <w:pPr>
              <w:pStyle w:val="BasistekstEmtio"/>
              <w:rPr>
                <w:bCs/>
              </w:rPr>
            </w:pPr>
            <w:r w:rsidRPr="00B76C96">
              <w:rPr>
                <w:bCs/>
              </w:rPr>
              <w:t>Contactpersoon</w:t>
            </w:r>
          </w:p>
        </w:tc>
        <w:tc>
          <w:tcPr>
            <w:tcW w:w="2046" w:type="dxa"/>
            <w:shd w:val="clear" w:color="auto" w:fill="auto"/>
          </w:tcPr>
          <w:p w14:paraId="52ADA191" w14:textId="77777777" w:rsidR="00122BE4" w:rsidRPr="0081594A" w:rsidRDefault="00122BE4" w:rsidP="00D84E2D">
            <w:pPr>
              <w:pStyle w:val="BasistekstEmtio"/>
            </w:pPr>
          </w:p>
        </w:tc>
        <w:tc>
          <w:tcPr>
            <w:tcW w:w="8817" w:type="dxa"/>
            <w:shd w:val="clear" w:color="auto" w:fill="auto"/>
          </w:tcPr>
          <w:p w14:paraId="6A1C1AA7" w14:textId="77777777" w:rsidR="00122BE4" w:rsidRPr="0081594A" w:rsidRDefault="00122BE4" w:rsidP="00D84E2D">
            <w:pPr>
              <w:pStyle w:val="BasistekstEmtio"/>
            </w:pPr>
          </w:p>
        </w:tc>
      </w:tr>
      <w:tr w:rsidR="00122BE4" w:rsidRPr="00965054" w14:paraId="484390FB" w14:textId="77777777" w:rsidTr="000D11A5">
        <w:tc>
          <w:tcPr>
            <w:tcW w:w="453" w:type="dxa"/>
          </w:tcPr>
          <w:p w14:paraId="11D7382E" w14:textId="77777777" w:rsidR="00122BE4" w:rsidRPr="00B76C96" w:rsidRDefault="00122BE4" w:rsidP="00D84E2D">
            <w:pPr>
              <w:pStyle w:val="BasistekstEmtio"/>
              <w:rPr>
                <w:bCs/>
              </w:rPr>
            </w:pPr>
            <w:r>
              <w:rPr>
                <w:bCs/>
              </w:rPr>
              <w:t>3</w:t>
            </w:r>
          </w:p>
        </w:tc>
        <w:tc>
          <w:tcPr>
            <w:tcW w:w="3739" w:type="dxa"/>
            <w:shd w:val="clear" w:color="auto" w:fill="auto"/>
          </w:tcPr>
          <w:p w14:paraId="0892EBEB" w14:textId="77777777" w:rsidR="00122BE4" w:rsidRPr="00B76C96" w:rsidRDefault="00122BE4" w:rsidP="00D84E2D">
            <w:pPr>
              <w:pStyle w:val="BasistekstEmtio"/>
              <w:rPr>
                <w:bCs/>
              </w:rPr>
            </w:pPr>
            <w:r w:rsidRPr="00B76C96">
              <w:rPr>
                <w:bCs/>
              </w:rPr>
              <w:t>Functie contactpersoon</w:t>
            </w:r>
          </w:p>
        </w:tc>
        <w:tc>
          <w:tcPr>
            <w:tcW w:w="2046" w:type="dxa"/>
            <w:shd w:val="clear" w:color="auto" w:fill="auto"/>
          </w:tcPr>
          <w:p w14:paraId="07715A7C" w14:textId="77777777" w:rsidR="00122BE4" w:rsidRPr="0081594A" w:rsidRDefault="00122BE4" w:rsidP="00D84E2D">
            <w:pPr>
              <w:pStyle w:val="BasistekstEmtio"/>
            </w:pPr>
          </w:p>
        </w:tc>
        <w:tc>
          <w:tcPr>
            <w:tcW w:w="8817" w:type="dxa"/>
            <w:shd w:val="clear" w:color="auto" w:fill="auto"/>
          </w:tcPr>
          <w:p w14:paraId="22A8FECC" w14:textId="77777777" w:rsidR="00122BE4" w:rsidRPr="0081594A" w:rsidRDefault="00122BE4" w:rsidP="00D84E2D">
            <w:pPr>
              <w:pStyle w:val="BasistekstEmtio"/>
            </w:pPr>
          </w:p>
        </w:tc>
      </w:tr>
      <w:tr w:rsidR="00122BE4" w:rsidRPr="00965054" w14:paraId="311D2823" w14:textId="77777777" w:rsidTr="000D11A5">
        <w:tc>
          <w:tcPr>
            <w:tcW w:w="453" w:type="dxa"/>
          </w:tcPr>
          <w:p w14:paraId="631DC1DA" w14:textId="77777777" w:rsidR="00122BE4" w:rsidRPr="00B76C96" w:rsidRDefault="00122BE4" w:rsidP="00D84E2D">
            <w:pPr>
              <w:pStyle w:val="BasistekstEmtio"/>
              <w:rPr>
                <w:bCs/>
              </w:rPr>
            </w:pPr>
            <w:r>
              <w:rPr>
                <w:bCs/>
              </w:rPr>
              <w:t>4</w:t>
            </w:r>
          </w:p>
        </w:tc>
        <w:tc>
          <w:tcPr>
            <w:tcW w:w="3739" w:type="dxa"/>
            <w:shd w:val="clear" w:color="auto" w:fill="auto"/>
          </w:tcPr>
          <w:p w14:paraId="07A2ABC7" w14:textId="77777777" w:rsidR="00122BE4" w:rsidRPr="00B76C96" w:rsidRDefault="00122BE4" w:rsidP="00D84E2D">
            <w:pPr>
              <w:pStyle w:val="BasistekstEmtio"/>
              <w:rPr>
                <w:bCs/>
              </w:rPr>
            </w:pPr>
            <w:r w:rsidRPr="00B76C96">
              <w:rPr>
                <w:bCs/>
              </w:rPr>
              <w:t>Adres referent</w:t>
            </w:r>
          </w:p>
        </w:tc>
        <w:tc>
          <w:tcPr>
            <w:tcW w:w="2046" w:type="dxa"/>
            <w:shd w:val="clear" w:color="auto" w:fill="auto"/>
          </w:tcPr>
          <w:p w14:paraId="06A4B422" w14:textId="77777777" w:rsidR="00122BE4" w:rsidRPr="0081594A" w:rsidRDefault="00122BE4" w:rsidP="00D84E2D">
            <w:pPr>
              <w:pStyle w:val="BasistekstEmtio"/>
            </w:pPr>
          </w:p>
        </w:tc>
        <w:tc>
          <w:tcPr>
            <w:tcW w:w="8817" w:type="dxa"/>
            <w:shd w:val="clear" w:color="auto" w:fill="auto"/>
          </w:tcPr>
          <w:p w14:paraId="779F30B9" w14:textId="77777777" w:rsidR="00122BE4" w:rsidRPr="0081594A" w:rsidRDefault="00122BE4" w:rsidP="00D84E2D">
            <w:pPr>
              <w:pStyle w:val="BasistekstEmtio"/>
            </w:pPr>
          </w:p>
        </w:tc>
      </w:tr>
      <w:tr w:rsidR="00122BE4" w:rsidRPr="00965054" w14:paraId="4C99A48A" w14:textId="77777777" w:rsidTr="000D11A5">
        <w:tc>
          <w:tcPr>
            <w:tcW w:w="453" w:type="dxa"/>
          </w:tcPr>
          <w:p w14:paraId="4699952A" w14:textId="77777777" w:rsidR="00122BE4" w:rsidRPr="00B76C96" w:rsidRDefault="00122BE4" w:rsidP="00D84E2D">
            <w:pPr>
              <w:pStyle w:val="BasistekstEmtio"/>
              <w:rPr>
                <w:bCs/>
              </w:rPr>
            </w:pPr>
            <w:r>
              <w:rPr>
                <w:bCs/>
              </w:rPr>
              <w:t>5</w:t>
            </w:r>
          </w:p>
        </w:tc>
        <w:tc>
          <w:tcPr>
            <w:tcW w:w="3739" w:type="dxa"/>
            <w:shd w:val="clear" w:color="auto" w:fill="auto"/>
          </w:tcPr>
          <w:p w14:paraId="0CFC4CEB" w14:textId="77777777" w:rsidR="00122BE4" w:rsidRPr="00B76C96" w:rsidRDefault="00122BE4" w:rsidP="00D84E2D">
            <w:pPr>
              <w:pStyle w:val="BasistekstEmtio"/>
              <w:rPr>
                <w:bCs/>
              </w:rPr>
            </w:pPr>
            <w:r w:rsidRPr="00B76C96">
              <w:rPr>
                <w:bCs/>
              </w:rPr>
              <w:t>Telefoonnummer en emailadres contactpersoon</w:t>
            </w:r>
          </w:p>
        </w:tc>
        <w:tc>
          <w:tcPr>
            <w:tcW w:w="2046" w:type="dxa"/>
            <w:shd w:val="clear" w:color="auto" w:fill="auto"/>
          </w:tcPr>
          <w:p w14:paraId="461F92FC" w14:textId="77777777" w:rsidR="00122BE4" w:rsidRPr="0081594A" w:rsidRDefault="00122BE4" w:rsidP="00D84E2D">
            <w:pPr>
              <w:pStyle w:val="BasistekstEmtio"/>
            </w:pPr>
          </w:p>
        </w:tc>
        <w:tc>
          <w:tcPr>
            <w:tcW w:w="8817" w:type="dxa"/>
            <w:shd w:val="clear" w:color="auto" w:fill="auto"/>
          </w:tcPr>
          <w:p w14:paraId="4456AF8E" w14:textId="77777777" w:rsidR="00122BE4" w:rsidRPr="0081594A" w:rsidRDefault="00122BE4" w:rsidP="00D84E2D">
            <w:pPr>
              <w:pStyle w:val="BasistekstEmtio"/>
            </w:pPr>
          </w:p>
        </w:tc>
      </w:tr>
      <w:tr w:rsidR="00122BE4" w:rsidRPr="00965054" w14:paraId="028EA1C1" w14:textId="77777777" w:rsidTr="000D11A5">
        <w:tc>
          <w:tcPr>
            <w:tcW w:w="453" w:type="dxa"/>
          </w:tcPr>
          <w:p w14:paraId="3D4A26B0" w14:textId="77777777" w:rsidR="00122BE4" w:rsidRPr="00B76C96" w:rsidRDefault="00122BE4" w:rsidP="00D84E2D">
            <w:pPr>
              <w:pStyle w:val="BasistekstEmtio"/>
              <w:rPr>
                <w:bCs/>
              </w:rPr>
            </w:pPr>
            <w:r>
              <w:rPr>
                <w:bCs/>
              </w:rPr>
              <w:t>6</w:t>
            </w:r>
          </w:p>
        </w:tc>
        <w:tc>
          <w:tcPr>
            <w:tcW w:w="3739" w:type="dxa"/>
            <w:shd w:val="clear" w:color="auto" w:fill="auto"/>
          </w:tcPr>
          <w:p w14:paraId="60BAFEA2" w14:textId="77777777" w:rsidR="00122BE4" w:rsidRPr="00B76C96" w:rsidRDefault="00122BE4" w:rsidP="00D84E2D">
            <w:pPr>
              <w:pStyle w:val="BasistekstEmtio"/>
              <w:rPr>
                <w:bCs/>
              </w:rPr>
            </w:pPr>
            <w:r w:rsidRPr="00B76C96">
              <w:rPr>
                <w:bCs/>
              </w:rPr>
              <w:t>Beschrijving opdracht</w:t>
            </w:r>
          </w:p>
        </w:tc>
        <w:tc>
          <w:tcPr>
            <w:tcW w:w="2046" w:type="dxa"/>
            <w:shd w:val="clear" w:color="auto" w:fill="auto"/>
          </w:tcPr>
          <w:p w14:paraId="00C77EBF" w14:textId="77777777" w:rsidR="00122BE4" w:rsidRPr="0081594A" w:rsidRDefault="00122BE4" w:rsidP="00D84E2D">
            <w:pPr>
              <w:pStyle w:val="BasistekstEmtio"/>
            </w:pPr>
          </w:p>
        </w:tc>
        <w:tc>
          <w:tcPr>
            <w:tcW w:w="8817" w:type="dxa"/>
            <w:shd w:val="clear" w:color="auto" w:fill="auto"/>
          </w:tcPr>
          <w:p w14:paraId="00561C77" w14:textId="77777777" w:rsidR="00122BE4" w:rsidRPr="0081594A" w:rsidRDefault="00122BE4" w:rsidP="00D84E2D">
            <w:pPr>
              <w:pStyle w:val="BasistekstEmtio"/>
            </w:pPr>
          </w:p>
        </w:tc>
      </w:tr>
      <w:tr w:rsidR="00122BE4" w:rsidRPr="00965054" w14:paraId="070B11F2" w14:textId="77777777" w:rsidTr="000D11A5">
        <w:tc>
          <w:tcPr>
            <w:tcW w:w="453" w:type="dxa"/>
          </w:tcPr>
          <w:p w14:paraId="34E021A5" w14:textId="77777777" w:rsidR="00122BE4" w:rsidRPr="00B76C96" w:rsidRDefault="00122BE4" w:rsidP="00D84E2D">
            <w:pPr>
              <w:pStyle w:val="BasistekstEmtio"/>
              <w:rPr>
                <w:bCs/>
              </w:rPr>
            </w:pPr>
            <w:r>
              <w:rPr>
                <w:bCs/>
              </w:rPr>
              <w:t>7</w:t>
            </w:r>
          </w:p>
        </w:tc>
        <w:tc>
          <w:tcPr>
            <w:tcW w:w="3739" w:type="dxa"/>
            <w:shd w:val="clear" w:color="auto" w:fill="auto"/>
          </w:tcPr>
          <w:p w14:paraId="157791AF" w14:textId="77777777" w:rsidR="00122BE4" w:rsidRPr="00B76C96" w:rsidRDefault="00122BE4" w:rsidP="00D84E2D">
            <w:pPr>
              <w:pStyle w:val="BasistekstEmtio"/>
              <w:rPr>
                <w:bCs/>
              </w:rPr>
            </w:pPr>
            <w:r w:rsidRPr="00B76C96">
              <w:rPr>
                <w:bCs/>
              </w:rPr>
              <w:t>Startdatum opdracht</w:t>
            </w:r>
          </w:p>
        </w:tc>
        <w:tc>
          <w:tcPr>
            <w:tcW w:w="2046" w:type="dxa"/>
            <w:shd w:val="clear" w:color="auto" w:fill="auto"/>
          </w:tcPr>
          <w:p w14:paraId="271C98C7" w14:textId="77777777" w:rsidR="00122BE4" w:rsidRPr="0081594A" w:rsidRDefault="00122BE4" w:rsidP="00D84E2D">
            <w:pPr>
              <w:pStyle w:val="BasistekstEmtio"/>
            </w:pPr>
          </w:p>
        </w:tc>
        <w:tc>
          <w:tcPr>
            <w:tcW w:w="8817" w:type="dxa"/>
            <w:shd w:val="clear" w:color="auto" w:fill="auto"/>
          </w:tcPr>
          <w:p w14:paraId="0F1DD899" w14:textId="77777777" w:rsidR="00122BE4" w:rsidRPr="0081594A" w:rsidRDefault="00122BE4" w:rsidP="00D84E2D">
            <w:pPr>
              <w:pStyle w:val="BasistekstEmtio"/>
            </w:pPr>
          </w:p>
        </w:tc>
      </w:tr>
      <w:tr w:rsidR="00122BE4" w:rsidRPr="00965054" w14:paraId="1BE59B36" w14:textId="77777777" w:rsidTr="000D11A5">
        <w:tc>
          <w:tcPr>
            <w:tcW w:w="453" w:type="dxa"/>
          </w:tcPr>
          <w:p w14:paraId="2C5C5C1D" w14:textId="2A9D5234" w:rsidR="00122BE4" w:rsidRPr="00B76C96" w:rsidRDefault="00F472B4" w:rsidP="00D84E2D">
            <w:pPr>
              <w:pStyle w:val="BasistekstEmtio"/>
              <w:rPr>
                <w:bCs/>
              </w:rPr>
            </w:pPr>
            <w:r>
              <w:rPr>
                <w:bCs/>
              </w:rPr>
              <w:lastRenderedPageBreak/>
              <w:t>8</w:t>
            </w:r>
          </w:p>
        </w:tc>
        <w:tc>
          <w:tcPr>
            <w:tcW w:w="3739" w:type="dxa"/>
            <w:shd w:val="clear" w:color="auto" w:fill="auto"/>
          </w:tcPr>
          <w:p w14:paraId="6E4690D0" w14:textId="77777777" w:rsidR="00122BE4" w:rsidRPr="00B76C96" w:rsidRDefault="00122BE4" w:rsidP="00D84E2D">
            <w:pPr>
              <w:pStyle w:val="BasistekstEmtio"/>
              <w:rPr>
                <w:bCs/>
              </w:rPr>
            </w:pPr>
            <w:r w:rsidRPr="00B76C96">
              <w:rPr>
                <w:bCs/>
              </w:rPr>
              <w:t>Datum einde overeenkomst</w:t>
            </w:r>
          </w:p>
        </w:tc>
        <w:tc>
          <w:tcPr>
            <w:tcW w:w="2046" w:type="dxa"/>
            <w:shd w:val="clear" w:color="auto" w:fill="auto"/>
          </w:tcPr>
          <w:p w14:paraId="242E68F6" w14:textId="77777777" w:rsidR="00122BE4" w:rsidRPr="0081594A" w:rsidRDefault="00122BE4" w:rsidP="00D84E2D">
            <w:pPr>
              <w:pStyle w:val="BasistekstEmtio"/>
            </w:pPr>
          </w:p>
        </w:tc>
        <w:tc>
          <w:tcPr>
            <w:tcW w:w="8817" w:type="dxa"/>
            <w:shd w:val="clear" w:color="auto" w:fill="auto"/>
          </w:tcPr>
          <w:p w14:paraId="237D6056" w14:textId="77777777" w:rsidR="00122BE4" w:rsidRPr="0081594A" w:rsidRDefault="00122BE4" w:rsidP="00D84E2D">
            <w:pPr>
              <w:pStyle w:val="BasistekstEmtio"/>
            </w:pPr>
          </w:p>
        </w:tc>
      </w:tr>
      <w:tr w:rsidR="00122BE4" w:rsidRPr="00965054" w14:paraId="579344C9" w14:textId="77777777" w:rsidTr="000D11A5">
        <w:tc>
          <w:tcPr>
            <w:tcW w:w="453" w:type="dxa"/>
          </w:tcPr>
          <w:p w14:paraId="52802388" w14:textId="7F741F58" w:rsidR="00122BE4" w:rsidRPr="00B76C96" w:rsidRDefault="00F472B4" w:rsidP="00D84E2D">
            <w:pPr>
              <w:pStyle w:val="BasistekstEmtio"/>
              <w:rPr>
                <w:bCs/>
              </w:rPr>
            </w:pPr>
            <w:r>
              <w:rPr>
                <w:bCs/>
              </w:rPr>
              <w:t>9</w:t>
            </w:r>
          </w:p>
        </w:tc>
        <w:tc>
          <w:tcPr>
            <w:tcW w:w="3739" w:type="dxa"/>
            <w:shd w:val="clear" w:color="auto" w:fill="auto"/>
          </w:tcPr>
          <w:p w14:paraId="18E00C19" w14:textId="77777777" w:rsidR="00122BE4" w:rsidRPr="00B76C96" w:rsidRDefault="00122BE4" w:rsidP="00D84E2D">
            <w:pPr>
              <w:pStyle w:val="BasistekstEmtio"/>
              <w:rPr>
                <w:bCs/>
              </w:rPr>
            </w:pPr>
            <w:r w:rsidRPr="00B76C96">
              <w:rPr>
                <w:bCs/>
              </w:rPr>
              <w:t>Werkzaamheden die u hebt uitgevoerd</w:t>
            </w:r>
          </w:p>
        </w:tc>
        <w:tc>
          <w:tcPr>
            <w:tcW w:w="2046" w:type="dxa"/>
            <w:shd w:val="clear" w:color="auto" w:fill="auto"/>
          </w:tcPr>
          <w:p w14:paraId="663CDFF0" w14:textId="77777777" w:rsidR="00122BE4" w:rsidRPr="0081594A" w:rsidRDefault="00122BE4" w:rsidP="00D84E2D">
            <w:pPr>
              <w:pStyle w:val="BasistekstEmtio"/>
            </w:pPr>
          </w:p>
        </w:tc>
        <w:tc>
          <w:tcPr>
            <w:tcW w:w="8817" w:type="dxa"/>
            <w:shd w:val="clear" w:color="auto" w:fill="auto"/>
          </w:tcPr>
          <w:p w14:paraId="4867F79E" w14:textId="77777777" w:rsidR="00122BE4" w:rsidRPr="0081594A" w:rsidRDefault="00122BE4" w:rsidP="00D84E2D">
            <w:pPr>
              <w:pStyle w:val="BasistekstEmtio"/>
            </w:pPr>
          </w:p>
        </w:tc>
      </w:tr>
      <w:tr w:rsidR="00122BE4" w:rsidRPr="00965054" w14:paraId="355FF65F" w14:textId="77777777" w:rsidTr="000D11A5">
        <w:tc>
          <w:tcPr>
            <w:tcW w:w="453" w:type="dxa"/>
          </w:tcPr>
          <w:p w14:paraId="47C2AB6F" w14:textId="47023712" w:rsidR="00122BE4" w:rsidRPr="00B76C96" w:rsidRDefault="00122BE4" w:rsidP="00D84E2D">
            <w:pPr>
              <w:pStyle w:val="BasistekstEmtio"/>
              <w:rPr>
                <w:bCs/>
              </w:rPr>
            </w:pPr>
            <w:r>
              <w:rPr>
                <w:bCs/>
              </w:rPr>
              <w:t>1</w:t>
            </w:r>
            <w:r w:rsidR="00F472B4">
              <w:rPr>
                <w:bCs/>
              </w:rPr>
              <w:t>0</w:t>
            </w:r>
          </w:p>
        </w:tc>
        <w:tc>
          <w:tcPr>
            <w:tcW w:w="3739" w:type="dxa"/>
            <w:shd w:val="clear" w:color="auto" w:fill="auto"/>
          </w:tcPr>
          <w:p w14:paraId="1237A80E" w14:textId="77777777" w:rsidR="00122BE4" w:rsidRPr="00B76C96" w:rsidRDefault="00122BE4" w:rsidP="00D84E2D">
            <w:pPr>
              <w:pStyle w:val="BasistekstEmtio"/>
              <w:rPr>
                <w:bCs/>
              </w:rPr>
            </w:pPr>
            <w:r w:rsidRPr="00B76C96">
              <w:rPr>
                <w:bCs/>
              </w:rPr>
              <w:t>Werkzaamheden die de klant zelf heeft uitgevoerd</w:t>
            </w:r>
          </w:p>
        </w:tc>
        <w:tc>
          <w:tcPr>
            <w:tcW w:w="2046" w:type="dxa"/>
            <w:shd w:val="clear" w:color="auto" w:fill="auto"/>
          </w:tcPr>
          <w:p w14:paraId="7C36D5AF" w14:textId="77777777" w:rsidR="00122BE4" w:rsidRPr="0081594A" w:rsidRDefault="00122BE4" w:rsidP="00D84E2D">
            <w:pPr>
              <w:pStyle w:val="BasistekstEmtio"/>
            </w:pPr>
          </w:p>
        </w:tc>
        <w:tc>
          <w:tcPr>
            <w:tcW w:w="8817" w:type="dxa"/>
            <w:shd w:val="clear" w:color="auto" w:fill="auto"/>
          </w:tcPr>
          <w:p w14:paraId="5EB0880B" w14:textId="77777777" w:rsidR="00122BE4" w:rsidRPr="0081594A" w:rsidRDefault="00122BE4" w:rsidP="00D84E2D">
            <w:pPr>
              <w:pStyle w:val="BasistekstEmtio"/>
            </w:pPr>
          </w:p>
        </w:tc>
      </w:tr>
    </w:tbl>
    <w:p w14:paraId="7DE50EEE" w14:textId="577ABB0B" w:rsidR="00EA5460" w:rsidRDefault="00EA5460"/>
    <w:p w14:paraId="1A667522" w14:textId="77777777" w:rsidR="00EA5460" w:rsidRPr="00EA5460" w:rsidRDefault="00EA5460" w:rsidP="00EA5460">
      <w:pPr>
        <w:pStyle w:val="BasistekstEmtio"/>
      </w:pPr>
    </w:p>
    <w:tbl>
      <w:tblPr>
        <w:tblW w:w="1505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8817"/>
      </w:tblGrid>
      <w:tr w:rsidR="000D11A5" w:rsidRPr="00965054" w14:paraId="0E7909FC" w14:textId="77777777" w:rsidTr="000D11A5">
        <w:trPr>
          <w:tblHeader/>
        </w:trPr>
        <w:tc>
          <w:tcPr>
            <w:tcW w:w="453" w:type="dxa"/>
          </w:tcPr>
          <w:p w14:paraId="3D7B7553" w14:textId="77777777" w:rsidR="000D11A5" w:rsidRPr="00B76C96" w:rsidRDefault="000D11A5" w:rsidP="00D84E2D">
            <w:pPr>
              <w:pStyle w:val="BasistekstEmtio"/>
              <w:rPr>
                <w:b/>
                <w:bCs/>
              </w:rPr>
            </w:pPr>
          </w:p>
        </w:tc>
        <w:tc>
          <w:tcPr>
            <w:tcW w:w="3739" w:type="dxa"/>
            <w:shd w:val="clear" w:color="auto" w:fill="auto"/>
          </w:tcPr>
          <w:p w14:paraId="4450D0B0" w14:textId="77777777" w:rsidR="000D11A5" w:rsidRPr="00B76C96" w:rsidRDefault="000D11A5" w:rsidP="00D84E2D">
            <w:pPr>
              <w:pStyle w:val="BasistekstEmtio"/>
              <w:rPr>
                <w:b/>
                <w:bCs/>
              </w:rPr>
            </w:pPr>
            <w:r>
              <w:rPr>
                <w:b/>
                <w:bCs/>
              </w:rPr>
              <w:t>C</w:t>
            </w:r>
            <w:r w:rsidRPr="00B76C96">
              <w:rPr>
                <w:b/>
                <w:bCs/>
              </w:rPr>
              <w:t>ompetenties</w:t>
            </w:r>
          </w:p>
        </w:tc>
        <w:tc>
          <w:tcPr>
            <w:tcW w:w="2046" w:type="dxa"/>
            <w:shd w:val="clear" w:color="auto" w:fill="auto"/>
          </w:tcPr>
          <w:p w14:paraId="6B62BA1D" w14:textId="77777777" w:rsidR="000D11A5" w:rsidRPr="00B76C96" w:rsidRDefault="000D11A5" w:rsidP="00D84E2D">
            <w:pPr>
              <w:pStyle w:val="BasistekstEmtio"/>
              <w:rPr>
                <w:b/>
                <w:bCs/>
              </w:rPr>
            </w:pPr>
            <w:r w:rsidRPr="00B76C96">
              <w:rPr>
                <w:b/>
                <w:bCs/>
              </w:rPr>
              <w:t>Van toepassing ja/nee</w:t>
            </w:r>
          </w:p>
        </w:tc>
        <w:tc>
          <w:tcPr>
            <w:tcW w:w="8817" w:type="dxa"/>
            <w:shd w:val="clear" w:color="auto" w:fill="auto"/>
          </w:tcPr>
          <w:p w14:paraId="458AE3FE" w14:textId="77777777" w:rsidR="000D11A5" w:rsidRPr="00B76C96" w:rsidRDefault="000D11A5" w:rsidP="00D84E2D">
            <w:pPr>
              <w:pStyle w:val="BasistekstEmtio"/>
              <w:rPr>
                <w:b/>
                <w:bCs/>
              </w:rPr>
            </w:pPr>
            <w:r w:rsidRPr="00B76C96">
              <w:rPr>
                <w:b/>
                <w:bCs/>
              </w:rPr>
              <w:t xml:space="preserve">Onderbouwing van de </w:t>
            </w:r>
            <w:r>
              <w:rPr>
                <w:b/>
                <w:bCs/>
              </w:rPr>
              <w:t>competentie</w:t>
            </w:r>
          </w:p>
        </w:tc>
      </w:tr>
      <w:tr w:rsidR="000D11A5" w:rsidRPr="00965054" w14:paraId="1993C069" w14:textId="77777777" w:rsidTr="000D11A5">
        <w:tc>
          <w:tcPr>
            <w:tcW w:w="453" w:type="dxa"/>
          </w:tcPr>
          <w:p w14:paraId="5480B0EF" w14:textId="05EB67AE" w:rsidR="000D11A5" w:rsidRDefault="000D11A5" w:rsidP="00D84E2D">
            <w:pPr>
              <w:pStyle w:val="BasistekstEmtio"/>
              <w:rPr>
                <w:bCs/>
              </w:rPr>
            </w:pPr>
            <w:r>
              <w:rPr>
                <w:bCs/>
              </w:rPr>
              <w:t>11</w:t>
            </w:r>
          </w:p>
        </w:tc>
        <w:tc>
          <w:tcPr>
            <w:tcW w:w="3739" w:type="dxa"/>
            <w:shd w:val="clear" w:color="auto" w:fill="auto"/>
          </w:tcPr>
          <w:p w14:paraId="681096FD" w14:textId="320ACCC3" w:rsidR="000D11A5" w:rsidRPr="00E8261E" w:rsidRDefault="000D11A5" w:rsidP="00D84E2D">
            <w:pPr>
              <w:pStyle w:val="BasistekstEmtio"/>
            </w:pPr>
            <w:r>
              <w:rPr>
                <w:bCs/>
              </w:rPr>
              <w:t>Uit de referentieopdracht blijkt kennis van en ervaring met d</w:t>
            </w:r>
            <w:r>
              <w:t>e implementatie, inrichting en het gebruiksklaar opleveren van een cloudvoorziening voor financiële administratie met daarin de processen zoals omschreven in Bijlage 6.1 (Lichtblauwdruk SOLL processen)</w:t>
            </w:r>
          </w:p>
        </w:tc>
        <w:tc>
          <w:tcPr>
            <w:tcW w:w="2046" w:type="dxa"/>
            <w:shd w:val="clear" w:color="auto" w:fill="auto"/>
          </w:tcPr>
          <w:p w14:paraId="5F7D63C4" w14:textId="77777777" w:rsidR="000D11A5" w:rsidRPr="0081594A" w:rsidRDefault="000D11A5" w:rsidP="00D84E2D">
            <w:pPr>
              <w:pStyle w:val="BasistekstEmtio"/>
            </w:pPr>
          </w:p>
        </w:tc>
        <w:tc>
          <w:tcPr>
            <w:tcW w:w="8817" w:type="dxa"/>
            <w:shd w:val="clear" w:color="auto" w:fill="auto"/>
          </w:tcPr>
          <w:p w14:paraId="686939B5" w14:textId="77777777" w:rsidR="000D11A5" w:rsidRPr="0081594A" w:rsidRDefault="000D11A5" w:rsidP="00D84E2D">
            <w:pPr>
              <w:pStyle w:val="BasistekstEmtio"/>
            </w:pPr>
          </w:p>
        </w:tc>
      </w:tr>
      <w:tr w:rsidR="000D11A5" w:rsidRPr="00965054" w14:paraId="47C36B00" w14:textId="77777777" w:rsidTr="000D11A5">
        <w:tc>
          <w:tcPr>
            <w:tcW w:w="453" w:type="dxa"/>
          </w:tcPr>
          <w:p w14:paraId="0FDE5DA9" w14:textId="6AD48520" w:rsidR="000D11A5" w:rsidRDefault="000D11A5" w:rsidP="00D84E2D">
            <w:pPr>
              <w:pStyle w:val="BasistekstEmtio"/>
              <w:rPr>
                <w:bCs/>
              </w:rPr>
            </w:pPr>
            <w:r>
              <w:rPr>
                <w:bCs/>
              </w:rPr>
              <w:t>12</w:t>
            </w:r>
          </w:p>
        </w:tc>
        <w:tc>
          <w:tcPr>
            <w:tcW w:w="3739" w:type="dxa"/>
            <w:shd w:val="clear" w:color="auto" w:fill="auto"/>
          </w:tcPr>
          <w:p w14:paraId="60BBC694" w14:textId="6F7234F5" w:rsidR="000D11A5" w:rsidRPr="007C2FC6" w:rsidRDefault="000D11A5" w:rsidP="00D84E2D">
            <w:pPr>
              <w:pStyle w:val="BasistekstEmtio"/>
            </w:pPr>
            <w:r>
              <w:rPr>
                <w:bCs/>
              </w:rPr>
              <w:t>Uit de referentieopdracht blijkt kennis van en ervaring met</w:t>
            </w:r>
            <w:r>
              <w:rPr>
                <w:bCs/>
              </w:rPr>
              <w:t xml:space="preserve"> h</w:t>
            </w:r>
            <w:r>
              <w:t xml:space="preserve">et uitvoeren van een migratie vanuit de bestaande ‘on </w:t>
            </w:r>
            <w:proofErr w:type="spellStart"/>
            <w:r>
              <w:t>premise</w:t>
            </w:r>
            <w:proofErr w:type="spellEnd"/>
            <w:r>
              <w:t xml:space="preserve">’ applicatie(s) naar een cloudvoorziening voor financiële administratie. Hierbij rekening houdend met verschillende opslagstructuren, verbetering </w:t>
            </w:r>
            <w:r>
              <w:lastRenderedPageBreak/>
              <w:t xml:space="preserve">datakwaliteit door validatie, conversie, verrijking en </w:t>
            </w:r>
            <w:proofErr w:type="spellStart"/>
            <w:r>
              <w:t>ontdubbeling</w:t>
            </w:r>
            <w:proofErr w:type="spellEnd"/>
          </w:p>
        </w:tc>
        <w:tc>
          <w:tcPr>
            <w:tcW w:w="2046" w:type="dxa"/>
            <w:shd w:val="clear" w:color="auto" w:fill="auto"/>
          </w:tcPr>
          <w:p w14:paraId="1EBDFFB9" w14:textId="77777777" w:rsidR="000D11A5" w:rsidRPr="0081594A" w:rsidRDefault="000D11A5" w:rsidP="00D84E2D">
            <w:pPr>
              <w:pStyle w:val="BasistekstEmtio"/>
            </w:pPr>
          </w:p>
        </w:tc>
        <w:tc>
          <w:tcPr>
            <w:tcW w:w="8817" w:type="dxa"/>
            <w:shd w:val="clear" w:color="auto" w:fill="auto"/>
          </w:tcPr>
          <w:p w14:paraId="7A081B85" w14:textId="77777777" w:rsidR="000D11A5" w:rsidRPr="0081594A" w:rsidRDefault="000D11A5" w:rsidP="00D84E2D">
            <w:pPr>
              <w:pStyle w:val="BasistekstEmtio"/>
            </w:pPr>
          </w:p>
        </w:tc>
      </w:tr>
      <w:tr w:rsidR="000D11A5" w:rsidRPr="00965054" w14:paraId="1582F3C7" w14:textId="77777777" w:rsidTr="000D11A5">
        <w:tc>
          <w:tcPr>
            <w:tcW w:w="453" w:type="dxa"/>
          </w:tcPr>
          <w:p w14:paraId="28851D8B" w14:textId="11EA9B5B" w:rsidR="000D11A5" w:rsidRDefault="000D11A5" w:rsidP="00D84E2D">
            <w:pPr>
              <w:pStyle w:val="BasistekstEmtio"/>
              <w:rPr>
                <w:bCs/>
              </w:rPr>
            </w:pPr>
            <w:r>
              <w:rPr>
                <w:bCs/>
              </w:rPr>
              <w:t>13</w:t>
            </w:r>
          </w:p>
        </w:tc>
        <w:tc>
          <w:tcPr>
            <w:tcW w:w="3739" w:type="dxa"/>
            <w:shd w:val="clear" w:color="auto" w:fill="auto"/>
          </w:tcPr>
          <w:p w14:paraId="15CB183E" w14:textId="59509CCF" w:rsidR="000D11A5" w:rsidRDefault="000D11A5" w:rsidP="00D84E2D">
            <w:pPr>
              <w:pStyle w:val="BasistekstEmtio"/>
              <w:rPr>
                <w:bCs/>
              </w:rPr>
            </w:pPr>
            <w:r>
              <w:rPr>
                <w:bCs/>
              </w:rPr>
              <w:t>Uit de referentieopdracht blijkt kennis van en ervaring met</w:t>
            </w:r>
            <w:r>
              <w:rPr>
                <w:bCs/>
              </w:rPr>
              <w:t xml:space="preserve"> h</w:t>
            </w:r>
            <w:r>
              <w:t>et onderhouden en beheren van een cloudvoorziening voor financiële administratie</w:t>
            </w:r>
          </w:p>
        </w:tc>
        <w:tc>
          <w:tcPr>
            <w:tcW w:w="2046" w:type="dxa"/>
            <w:shd w:val="clear" w:color="auto" w:fill="auto"/>
          </w:tcPr>
          <w:p w14:paraId="2B6DC596" w14:textId="77777777" w:rsidR="000D11A5" w:rsidRPr="0081594A" w:rsidRDefault="000D11A5" w:rsidP="00D84E2D">
            <w:pPr>
              <w:pStyle w:val="BasistekstEmtio"/>
            </w:pPr>
          </w:p>
        </w:tc>
        <w:tc>
          <w:tcPr>
            <w:tcW w:w="8817" w:type="dxa"/>
            <w:shd w:val="clear" w:color="auto" w:fill="auto"/>
          </w:tcPr>
          <w:p w14:paraId="2D41D4C6" w14:textId="77777777" w:rsidR="000D11A5" w:rsidRPr="0081594A" w:rsidRDefault="000D11A5" w:rsidP="00D84E2D">
            <w:pPr>
              <w:pStyle w:val="BasistekstEmtio"/>
            </w:pPr>
          </w:p>
        </w:tc>
      </w:tr>
      <w:tr w:rsidR="000D11A5" w:rsidRPr="00965054" w14:paraId="7F748C9B" w14:textId="77777777" w:rsidTr="000D11A5">
        <w:tc>
          <w:tcPr>
            <w:tcW w:w="453" w:type="dxa"/>
          </w:tcPr>
          <w:p w14:paraId="7B56558F" w14:textId="48CE36C9" w:rsidR="000D11A5" w:rsidRDefault="000D11A5" w:rsidP="00D84E2D">
            <w:pPr>
              <w:pStyle w:val="BasistekstEmtio"/>
              <w:rPr>
                <w:bCs/>
              </w:rPr>
            </w:pPr>
            <w:r>
              <w:rPr>
                <w:bCs/>
              </w:rPr>
              <w:t>14</w:t>
            </w:r>
          </w:p>
        </w:tc>
        <w:tc>
          <w:tcPr>
            <w:tcW w:w="3739" w:type="dxa"/>
            <w:shd w:val="clear" w:color="auto" w:fill="auto"/>
          </w:tcPr>
          <w:p w14:paraId="3A1D421D" w14:textId="4CDFD293" w:rsidR="000D11A5" w:rsidRDefault="000D11A5" w:rsidP="00D84E2D">
            <w:pPr>
              <w:pStyle w:val="BasistekstEmtio"/>
              <w:rPr>
                <w:bCs/>
              </w:rPr>
            </w:pPr>
            <w:r>
              <w:rPr>
                <w:bCs/>
              </w:rPr>
              <w:t>Uit de referentieopdracht blijkt kennis van en ervaring met</w:t>
            </w:r>
            <w:r>
              <w:rPr>
                <w:bCs/>
              </w:rPr>
              <w:t xml:space="preserve"> h</w:t>
            </w:r>
            <w:r>
              <w:t>et opleiden van medewerkers binnen de klantorganisatie middels opgezette trainingen/opleidingen op basis van workflow (procesbeschrijvingen) inclusief gebruikershandleidingen en andere ondersteunde materialen</w:t>
            </w:r>
          </w:p>
        </w:tc>
        <w:tc>
          <w:tcPr>
            <w:tcW w:w="2046" w:type="dxa"/>
            <w:shd w:val="clear" w:color="auto" w:fill="auto"/>
          </w:tcPr>
          <w:p w14:paraId="0F7E336C" w14:textId="77777777" w:rsidR="000D11A5" w:rsidRPr="0081594A" w:rsidRDefault="000D11A5" w:rsidP="00D84E2D">
            <w:pPr>
              <w:pStyle w:val="BasistekstEmtio"/>
            </w:pPr>
          </w:p>
        </w:tc>
        <w:tc>
          <w:tcPr>
            <w:tcW w:w="8817" w:type="dxa"/>
            <w:shd w:val="clear" w:color="auto" w:fill="auto"/>
          </w:tcPr>
          <w:p w14:paraId="77876463" w14:textId="77777777" w:rsidR="000D11A5" w:rsidRPr="0081594A" w:rsidRDefault="000D11A5" w:rsidP="00D84E2D">
            <w:pPr>
              <w:pStyle w:val="BasistekstEmtio"/>
            </w:pPr>
          </w:p>
        </w:tc>
      </w:tr>
      <w:tr w:rsidR="000D11A5" w:rsidRPr="00965054" w14:paraId="21F2C96F" w14:textId="77777777" w:rsidTr="000D11A5">
        <w:tc>
          <w:tcPr>
            <w:tcW w:w="453" w:type="dxa"/>
          </w:tcPr>
          <w:p w14:paraId="75A6BA64" w14:textId="2CD24382" w:rsidR="000D11A5" w:rsidRDefault="000D11A5" w:rsidP="00D84E2D">
            <w:pPr>
              <w:pStyle w:val="BasistekstEmtio"/>
              <w:rPr>
                <w:bCs/>
              </w:rPr>
            </w:pPr>
            <w:r>
              <w:rPr>
                <w:bCs/>
              </w:rPr>
              <w:t>15</w:t>
            </w:r>
          </w:p>
        </w:tc>
        <w:tc>
          <w:tcPr>
            <w:tcW w:w="3739" w:type="dxa"/>
            <w:shd w:val="clear" w:color="auto" w:fill="auto"/>
          </w:tcPr>
          <w:p w14:paraId="184990B5" w14:textId="48EFEF24" w:rsidR="000D11A5" w:rsidRDefault="000D11A5" w:rsidP="00AF7776">
            <w:pPr>
              <w:pStyle w:val="BasistekstEmtio"/>
              <w:rPr>
                <w:bCs/>
              </w:rPr>
            </w:pPr>
            <w:r>
              <w:t>Uit de referentieopdracht blijkt kennis van en ervaring met</w:t>
            </w:r>
            <w:r>
              <w:t xml:space="preserve"> r</w:t>
            </w:r>
            <w:r>
              <w:t>elevantie wetgeving (BBV, Iv3, WKR, VPB en BTW/BCF)</w:t>
            </w:r>
          </w:p>
        </w:tc>
        <w:tc>
          <w:tcPr>
            <w:tcW w:w="2046" w:type="dxa"/>
            <w:shd w:val="clear" w:color="auto" w:fill="auto"/>
          </w:tcPr>
          <w:p w14:paraId="59412554" w14:textId="77777777" w:rsidR="000D11A5" w:rsidRPr="0081594A" w:rsidRDefault="000D11A5" w:rsidP="00D84E2D">
            <w:pPr>
              <w:pStyle w:val="BasistekstEmtio"/>
            </w:pPr>
          </w:p>
        </w:tc>
        <w:tc>
          <w:tcPr>
            <w:tcW w:w="8817" w:type="dxa"/>
            <w:shd w:val="clear" w:color="auto" w:fill="auto"/>
          </w:tcPr>
          <w:p w14:paraId="3341DC7C" w14:textId="77777777" w:rsidR="000D11A5" w:rsidRPr="0081594A" w:rsidRDefault="000D11A5" w:rsidP="00D84E2D">
            <w:pPr>
              <w:pStyle w:val="BasistekstEmtio"/>
            </w:pPr>
          </w:p>
        </w:tc>
      </w:tr>
    </w:tbl>
    <w:p w14:paraId="4221CEA6" w14:textId="77777777" w:rsidR="00122BE4" w:rsidRDefault="00122BE4" w:rsidP="00122BE4"/>
    <w:p w14:paraId="26019517" w14:textId="77777777" w:rsidR="00122BE4" w:rsidRDefault="00122BE4" w:rsidP="00122BE4"/>
    <w:p w14:paraId="25C16494" w14:textId="7BE9548B" w:rsidR="00122BE4" w:rsidRPr="00995232" w:rsidRDefault="00122BE4" w:rsidP="00122BE4">
      <w:pPr>
        <w:pStyle w:val="BasistekstEmtio"/>
        <w:ind w:left="-1276"/>
      </w:pPr>
      <w:r w:rsidRPr="00995232">
        <w:t xml:space="preserve">Ondergetekende </w:t>
      </w:r>
      <w:r w:rsidR="00251E08">
        <w:t xml:space="preserve">(Inschrijver) </w:t>
      </w:r>
      <w:r w:rsidRPr="00995232">
        <w:t>verklaart bovenstaande tabel naar waarheid te hebben ingevuld.</w:t>
      </w:r>
    </w:p>
    <w:p w14:paraId="30FDA1B5" w14:textId="77777777" w:rsidR="00122BE4" w:rsidRPr="00995232" w:rsidRDefault="00122BE4" w:rsidP="00122BE4">
      <w:pPr>
        <w:pStyle w:val="BasistekstEmtio"/>
      </w:pPr>
    </w:p>
    <w:tbl>
      <w:tblPr>
        <w:tblW w:w="10241" w:type="dxa"/>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6"/>
        <w:gridCol w:w="6825"/>
      </w:tblGrid>
      <w:tr w:rsidR="00122BE4" w:rsidRPr="00995232" w14:paraId="41AAB60E" w14:textId="77777777" w:rsidTr="00D84E2D">
        <w:tc>
          <w:tcPr>
            <w:tcW w:w="10241" w:type="dxa"/>
            <w:gridSpan w:val="2"/>
            <w:tcBorders>
              <w:top w:val="single" w:sz="4" w:space="0" w:color="auto"/>
              <w:left w:val="single" w:sz="4" w:space="0" w:color="auto"/>
              <w:bottom w:val="single" w:sz="4" w:space="0" w:color="auto"/>
              <w:right w:val="single" w:sz="4" w:space="0" w:color="auto"/>
            </w:tcBorders>
            <w:shd w:val="clear" w:color="auto" w:fill="808080"/>
          </w:tcPr>
          <w:p w14:paraId="0D316643" w14:textId="5AA5F230" w:rsidR="00122BE4" w:rsidRPr="00995232" w:rsidRDefault="00410389" w:rsidP="00D84E2D">
            <w:pPr>
              <w:pStyle w:val="BasistekstEmtio"/>
            </w:pPr>
            <w:r>
              <w:t>Inschrijver</w:t>
            </w:r>
          </w:p>
          <w:p w14:paraId="3B2CD316" w14:textId="77777777" w:rsidR="00122BE4" w:rsidRPr="00995232" w:rsidRDefault="00122BE4" w:rsidP="00D84E2D">
            <w:pPr>
              <w:pStyle w:val="BasistekstEmtio"/>
            </w:pPr>
          </w:p>
        </w:tc>
      </w:tr>
      <w:tr w:rsidR="00122BE4" w:rsidRPr="00995232" w14:paraId="134F7B6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D17005E" w14:textId="77777777" w:rsidR="00122BE4" w:rsidRPr="00995232" w:rsidRDefault="00122BE4" w:rsidP="00D84E2D">
            <w:pPr>
              <w:pStyle w:val="BasistekstEmtio"/>
            </w:pPr>
            <w:r w:rsidRPr="00995232">
              <w:lastRenderedPageBreak/>
              <w:t xml:space="preserve">Naam tekenbevoegde functionaris </w:t>
            </w:r>
          </w:p>
        </w:tc>
        <w:tc>
          <w:tcPr>
            <w:tcW w:w="6825" w:type="dxa"/>
            <w:tcBorders>
              <w:top w:val="single" w:sz="4" w:space="0" w:color="auto"/>
              <w:left w:val="single" w:sz="4" w:space="0" w:color="auto"/>
              <w:bottom w:val="single" w:sz="4" w:space="0" w:color="auto"/>
              <w:right w:val="single" w:sz="4" w:space="0" w:color="auto"/>
            </w:tcBorders>
          </w:tcPr>
          <w:p w14:paraId="0675E25B" w14:textId="77777777" w:rsidR="00122BE4" w:rsidRPr="00995232" w:rsidRDefault="00122BE4" w:rsidP="00D84E2D">
            <w:pPr>
              <w:pStyle w:val="BasistekstEmtio"/>
            </w:pPr>
          </w:p>
          <w:p w14:paraId="7379661E" w14:textId="77777777" w:rsidR="00122BE4" w:rsidRPr="00995232" w:rsidRDefault="00122BE4" w:rsidP="00D84E2D">
            <w:pPr>
              <w:pStyle w:val="BasistekstEmtio"/>
            </w:pPr>
          </w:p>
        </w:tc>
      </w:tr>
      <w:tr w:rsidR="00122BE4" w:rsidRPr="00995232" w14:paraId="4551C74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B3E8EB6" w14:textId="77777777" w:rsidR="00122BE4" w:rsidRPr="00995232" w:rsidRDefault="00122BE4" w:rsidP="00D84E2D">
            <w:pPr>
              <w:pStyle w:val="BasistekstEmtio"/>
            </w:pPr>
            <w:r w:rsidRPr="00995232">
              <w:t xml:space="preserve">Functie </w:t>
            </w:r>
          </w:p>
        </w:tc>
        <w:tc>
          <w:tcPr>
            <w:tcW w:w="6825" w:type="dxa"/>
            <w:tcBorders>
              <w:top w:val="single" w:sz="4" w:space="0" w:color="auto"/>
              <w:left w:val="single" w:sz="4" w:space="0" w:color="auto"/>
              <w:bottom w:val="single" w:sz="4" w:space="0" w:color="auto"/>
              <w:right w:val="single" w:sz="4" w:space="0" w:color="auto"/>
            </w:tcBorders>
          </w:tcPr>
          <w:p w14:paraId="59F5C9F6" w14:textId="77777777" w:rsidR="00122BE4" w:rsidRPr="00995232" w:rsidRDefault="00122BE4" w:rsidP="00D84E2D">
            <w:pPr>
              <w:pStyle w:val="BasistekstEmtio"/>
            </w:pPr>
          </w:p>
        </w:tc>
      </w:tr>
      <w:tr w:rsidR="00122BE4" w:rsidRPr="00995232" w14:paraId="088DE07D"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D577BC8" w14:textId="77777777" w:rsidR="00122BE4" w:rsidRPr="00995232" w:rsidRDefault="00122BE4" w:rsidP="00D84E2D">
            <w:pPr>
              <w:pStyle w:val="BasistekstEmtio"/>
            </w:pPr>
            <w:r w:rsidRPr="00995232">
              <w:t>Handtekening</w:t>
            </w:r>
          </w:p>
        </w:tc>
        <w:tc>
          <w:tcPr>
            <w:tcW w:w="6825" w:type="dxa"/>
            <w:tcBorders>
              <w:top w:val="single" w:sz="4" w:space="0" w:color="auto"/>
              <w:left w:val="single" w:sz="4" w:space="0" w:color="auto"/>
              <w:bottom w:val="single" w:sz="4" w:space="0" w:color="auto"/>
              <w:right w:val="single" w:sz="4" w:space="0" w:color="auto"/>
            </w:tcBorders>
          </w:tcPr>
          <w:p w14:paraId="5034AB4E" w14:textId="77777777" w:rsidR="00122BE4" w:rsidRPr="00995232" w:rsidRDefault="00122BE4" w:rsidP="00D84E2D">
            <w:pPr>
              <w:pStyle w:val="BasistekstEmtio"/>
            </w:pPr>
          </w:p>
          <w:p w14:paraId="0F9CAEB9" w14:textId="77777777" w:rsidR="00122BE4" w:rsidRPr="00995232" w:rsidRDefault="00122BE4" w:rsidP="00D84E2D">
            <w:pPr>
              <w:pStyle w:val="BasistekstEmtio"/>
            </w:pPr>
          </w:p>
          <w:p w14:paraId="08E7AB74" w14:textId="77777777" w:rsidR="00122BE4" w:rsidRPr="00995232" w:rsidRDefault="00122BE4" w:rsidP="00D84E2D">
            <w:pPr>
              <w:pStyle w:val="BasistekstEmtio"/>
            </w:pPr>
          </w:p>
          <w:p w14:paraId="3AA9361E" w14:textId="77777777" w:rsidR="00122BE4" w:rsidRPr="00995232" w:rsidRDefault="00122BE4" w:rsidP="00D84E2D">
            <w:pPr>
              <w:pStyle w:val="BasistekstEmtio"/>
            </w:pPr>
          </w:p>
        </w:tc>
      </w:tr>
      <w:tr w:rsidR="00122BE4" w:rsidRPr="00995232" w14:paraId="4FF4A912"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5E9C8BE" w14:textId="77777777" w:rsidR="00122BE4" w:rsidRPr="00995232" w:rsidRDefault="00122BE4" w:rsidP="00D84E2D">
            <w:pPr>
              <w:pStyle w:val="BasistekstEmtio"/>
            </w:pPr>
            <w:r w:rsidRPr="00995232">
              <w:t xml:space="preserve">Plaats en datum </w:t>
            </w:r>
          </w:p>
        </w:tc>
        <w:tc>
          <w:tcPr>
            <w:tcW w:w="6825" w:type="dxa"/>
            <w:tcBorders>
              <w:top w:val="single" w:sz="4" w:space="0" w:color="auto"/>
              <w:left w:val="single" w:sz="4" w:space="0" w:color="auto"/>
              <w:bottom w:val="single" w:sz="4" w:space="0" w:color="auto"/>
              <w:right w:val="single" w:sz="4" w:space="0" w:color="auto"/>
            </w:tcBorders>
          </w:tcPr>
          <w:p w14:paraId="34C6F6BE" w14:textId="77777777" w:rsidR="00122BE4" w:rsidRPr="00995232" w:rsidRDefault="00122BE4" w:rsidP="00D84E2D">
            <w:pPr>
              <w:pStyle w:val="BasistekstEmtio"/>
            </w:pPr>
          </w:p>
        </w:tc>
      </w:tr>
    </w:tbl>
    <w:p w14:paraId="5940CDD6" w14:textId="4E7D63FE" w:rsidR="00B1622C" w:rsidRDefault="00B1622C" w:rsidP="003F3547">
      <w:pPr>
        <w:pStyle w:val="BasistekstEmtio"/>
      </w:pPr>
    </w:p>
    <w:sectPr w:rsidR="00B1622C" w:rsidSect="00122BE4">
      <w:headerReference w:type="default" r:id="rId11"/>
      <w:footerReference w:type="default" r:id="rId12"/>
      <w:pgSz w:w="16838" w:h="11906" w:orient="landscape" w:code="9"/>
      <w:pgMar w:top="1219" w:right="1843" w:bottom="2268" w:left="226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5DF22" w14:textId="77777777" w:rsidR="0067190C" w:rsidRPr="003F3547" w:rsidRDefault="0067190C" w:rsidP="003F3547">
      <w:pPr>
        <w:pStyle w:val="Footer"/>
      </w:pPr>
    </w:p>
  </w:endnote>
  <w:endnote w:type="continuationSeparator" w:id="0">
    <w:p w14:paraId="276933AC" w14:textId="77777777" w:rsidR="0067190C" w:rsidRPr="003F3547" w:rsidRDefault="0067190C" w:rsidP="003F3547">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altName w:val="Calibri"/>
    <w:charset w:val="00"/>
    <w:family w:val="auto"/>
    <w:pitch w:val="variable"/>
    <w:sig w:usb0="A00002FF" w:usb1="5000204B" w:usb2="00000000" w:usb3="00000000" w:csb0="00000197" w:csb1="00000000"/>
  </w:font>
  <w:font w:name="Nunito Light">
    <w:altName w:val="Calibri"/>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8817937"/>
      <w:docPartObj>
        <w:docPartGallery w:val="Page Numbers (Bottom of Page)"/>
        <w:docPartUnique/>
      </w:docPartObj>
    </w:sdtPr>
    <w:sdtEndPr/>
    <w:sdtContent>
      <w:p w14:paraId="52C21AFA" w14:textId="24DC7CED" w:rsidR="00CD770B" w:rsidRDefault="00CD770B">
        <w:pPr>
          <w:pStyle w:val="Footer"/>
        </w:pPr>
        <w:r>
          <w:fldChar w:fldCharType="begin"/>
        </w:r>
        <w:r>
          <w:instrText>PAGE   \* MERGEFORMAT</w:instrText>
        </w:r>
        <w:r>
          <w:fldChar w:fldCharType="separate"/>
        </w:r>
        <w:r>
          <w:t>2</w:t>
        </w:r>
        <w:r>
          <w:fldChar w:fldCharType="end"/>
        </w:r>
      </w:p>
    </w:sdtContent>
  </w:sdt>
  <w:p w14:paraId="5FCD3108" w14:textId="77777777" w:rsidR="00CD770B" w:rsidRDefault="00CD7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04F26" w14:textId="77777777" w:rsidR="0067190C" w:rsidRPr="003F3547" w:rsidRDefault="0067190C" w:rsidP="003F3547">
      <w:pPr>
        <w:pStyle w:val="Footer"/>
      </w:pPr>
    </w:p>
  </w:footnote>
  <w:footnote w:type="continuationSeparator" w:id="0">
    <w:p w14:paraId="02A1F795" w14:textId="77777777" w:rsidR="0067190C" w:rsidRPr="003F3547" w:rsidRDefault="0067190C" w:rsidP="003F3547">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A365" w14:textId="1678805E" w:rsidR="00924487" w:rsidRDefault="00924487" w:rsidP="00122BE4">
    <w:pPr>
      <w:pStyle w:val="Header"/>
      <w:jc w:val="right"/>
      <w:rPr>
        <w:noProof/>
      </w:rPr>
    </w:pPr>
  </w:p>
  <w:p w14:paraId="441F53CB" w14:textId="77D1BCFC" w:rsidR="00122BE4" w:rsidRDefault="00B56800" w:rsidP="00122BE4">
    <w:pPr>
      <w:pStyle w:val="Header"/>
      <w:jc w:val="right"/>
    </w:pPr>
    <w:r>
      <w:rPr>
        <w:noProof/>
      </w:rPr>
      <w:t xml:space="preserve">    </w:t>
    </w:r>
    <w:r w:rsidR="00201FF0">
      <w:rPr>
        <w:noProof/>
      </w:rPr>
      <w:drawing>
        <wp:inline distT="0" distB="0" distL="0" distR="0" wp14:anchorId="444C1824" wp14:editId="09A50161">
          <wp:extent cx="2352675" cy="1272518"/>
          <wp:effectExtent l="0" t="0" r="0" b="4445"/>
          <wp:docPr id="6"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pic:nvPicPr>
                <pic:blipFill>
                  <a:blip r:embed="rId1">
                    <a:extLst>
                      <a:ext uri="{96DAC541-7B7A-43D3-8B79-37D633B846F1}">
                        <asvg:svgBlip xmlns:asvg="http://schemas.microsoft.com/office/drawing/2016/SVG/main" r:embed="rId2"/>
                      </a:ext>
                    </a:extLst>
                  </a:blip>
                  <a:stretch>
                    <a:fillRect/>
                  </a:stretch>
                </pic:blipFill>
                <pic:spPr>
                  <a:xfrm>
                    <a:off x="0" y="0"/>
                    <a:ext cx="2392542" cy="12940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6E35C27"/>
    <w:multiLevelType w:val="multilevel"/>
    <w:tmpl w:val="39804AB4"/>
    <w:lvl w:ilvl="0">
      <w:start w:val="1"/>
      <w:numFmt w:val="decimal"/>
      <w:lvlText w:val="%1"/>
      <w:lvlJc w:val="left"/>
      <w:pPr>
        <w:tabs>
          <w:tab w:val="num" w:pos="567"/>
        </w:tabs>
        <w:ind w:left="851" w:hanging="851"/>
      </w:pPr>
      <w:rPr>
        <w:rFonts w:hint="default"/>
        <w:sz w:val="58"/>
        <w:szCs w:val="18"/>
      </w:rPr>
    </w:lvl>
    <w:lvl w:ilvl="1">
      <w:start w:val="1"/>
      <w:numFmt w:val="decimal"/>
      <w:lvlText w:val="%1.%2"/>
      <w:lvlJc w:val="left"/>
      <w:pPr>
        <w:tabs>
          <w:tab w:val="num" w:pos="567"/>
        </w:tabs>
        <w:ind w:left="851" w:hanging="851"/>
      </w:pPr>
      <w:rPr>
        <w:rFonts w:hint="default"/>
      </w:rPr>
    </w:lvl>
    <w:lvl w:ilvl="2">
      <w:start w:val="1"/>
      <w:numFmt w:val="decimal"/>
      <w:lvlText w:val="%1.%2.%3"/>
      <w:lvlJc w:val="left"/>
      <w:pPr>
        <w:tabs>
          <w:tab w:val="num" w:pos="709"/>
        </w:tabs>
        <w:ind w:left="851" w:hanging="851"/>
      </w:pPr>
      <w:rPr>
        <w:rFonts w:hint="default"/>
      </w:rPr>
    </w:lvl>
    <w:lvl w:ilvl="3">
      <w:start w:val="1"/>
      <w:numFmt w:val="decimal"/>
      <w:lvlText w:val="%1.%2.%3.%4"/>
      <w:lvlJc w:val="left"/>
      <w:pPr>
        <w:tabs>
          <w:tab w:val="num" w:pos="851"/>
        </w:tabs>
        <w:ind w:left="992" w:hanging="992"/>
      </w:pPr>
      <w:rPr>
        <w:rFonts w:hint="default"/>
      </w:rPr>
    </w:lvl>
    <w:lvl w:ilvl="4">
      <w:start w:val="1"/>
      <w:numFmt w:val="decimal"/>
      <w:lvlText w:val="%1.%2.%3.%4.%5"/>
      <w:lvlJc w:val="left"/>
      <w:pPr>
        <w:tabs>
          <w:tab w:val="num" w:pos="964"/>
        </w:tabs>
        <w:ind w:left="964" w:hanging="964"/>
      </w:pPr>
      <w:rPr>
        <w:rFonts w:hint="default"/>
      </w:rPr>
    </w:lvl>
    <w:lvl w:ilvl="5">
      <w:numFmt w:val="none"/>
      <w:lvlText w:val=""/>
      <w:lvlJc w:val="left"/>
      <w:pPr>
        <w:tabs>
          <w:tab w:val="num" w:pos="1152"/>
        </w:tabs>
        <w:ind w:left="1152" w:hanging="432"/>
      </w:pPr>
      <w:rPr>
        <w:rFonts w:hint="default"/>
      </w:rPr>
    </w:lvl>
    <w:lvl w:ilvl="6">
      <w:numFmt w:val="none"/>
      <w:lvlText w:val=""/>
      <w:lvlJc w:val="right"/>
      <w:pPr>
        <w:tabs>
          <w:tab w:val="num" w:pos="1296"/>
        </w:tabs>
        <w:ind w:left="1296" w:hanging="288"/>
      </w:pPr>
      <w:rPr>
        <w:rFonts w:hint="default"/>
      </w:rPr>
    </w:lvl>
    <w:lvl w:ilvl="7">
      <w:numFmt w:val="none"/>
      <w:lvlText w:val=""/>
      <w:lvlJc w:val="left"/>
      <w:pPr>
        <w:tabs>
          <w:tab w:val="num" w:pos="1440"/>
        </w:tabs>
        <w:ind w:left="1440" w:hanging="432"/>
      </w:pPr>
      <w:rPr>
        <w:rFonts w:hint="default"/>
      </w:rPr>
    </w:lvl>
    <w:lvl w:ilvl="8">
      <w:numFmt w:val="none"/>
      <w:lvlText w:val=""/>
      <w:lvlJc w:val="right"/>
      <w:pPr>
        <w:tabs>
          <w:tab w:val="num" w:pos="1584"/>
        </w:tabs>
        <w:ind w:left="1584" w:hanging="144"/>
      </w:pPr>
      <w:rPr>
        <w:rFonts w:hint="default"/>
      </w:rPr>
    </w:lvl>
  </w:abstractNum>
  <w:abstractNum w:abstractNumId="22"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3" w15:restartNumberingAfterBreak="0">
    <w:nsid w:val="40EF61F8"/>
    <w:multiLevelType w:val="multilevel"/>
    <w:tmpl w:val="B80072F2"/>
    <w:styleLink w:val="KopnummeringEmtio"/>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4" w15:restartNumberingAfterBreak="0">
    <w:nsid w:val="42E800D1"/>
    <w:multiLevelType w:val="multilevel"/>
    <w:tmpl w:val="90A8103A"/>
    <w:numStyleLink w:val="BijlagenummeringEmtio"/>
  </w:abstractNum>
  <w:abstractNum w:abstractNumId="25" w15:restartNumberingAfterBreak="0">
    <w:nsid w:val="43A561BB"/>
    <w:multiLevelType w:val="multilevel"/>
    <w:tmpl w:val="8576664C"/>
    <w:numStyleLink w:val="OpsommingtekenEmtio"/>
  </w:abstractNum>
  <w:abstractNum w:abstractNumId="26"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7"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C63AC9"/>
    <w:multiLevelType w:val="multilevel"/>
    <w:tmpl w:val="8576664C"/>
    <w:numStyleLink w:val="OpsommingtekenEmtio"/>
  </w:abstractNum>
  <w:abstractNum w:abstractNumId="30" w15:restartNumberingAfterBreak="0">
    <w:nsid w:val="58D76737"/>
    <w:multiLevelType w:val="multilevel"/>
    <w:tmpl w:val="8576664C"/>
    <w:numStyleLink w:val="OpsommingtekenEmtio"/>
  </w:abstractNum>
  <w:abstractNum w:abstractNumId="31" w15:restartNumberingAfterBreak="0">
    <w:nsid w:val="5B616121"/>
    <w:multiLevelType w:val="multilevel"/>
    <w:tmpl w:val="B4BACAD8"/>
    <w:numStyleLink w:val="OpsommingstreepjeEmtio"/>
  </w:abstractNum>
  <w:abstractNum w:abstractNumId="32" w15:restartNumberingAfterBreak="0">
    <w:nsid w:val="5DC64260"/>
    <w:multiLevelType w:val="multilevel"/>
    <w:tmpl w:val="C9FA2D30"/>
    <w:numStyleLink w:val="OpsommingopenrondjeEmtio"/>
  </w:abstractNum>
  <w:abstractNum w:abstractNumId="33" w15:restartNumberingAfterBreak="0">
    <w:nsid w:val="5DFE3518"/>
    <w:multiLevelType w:val="multilevel"/>
    <w:tmpl w:val="C9FA2D30"/>
    <w:numStyleLink w:val="OpsommingopenrondjeEmtio"/>
  </w:abstractNum>
  <w:abstractNum w:abstractNumId="34" w15:restartNumberingAfterBreak="0">
    <w:nsid w:val="609F7B87"/>
    <w:multiLevelType w:val="multilevel"/>
    <w:tmpl w:val="B80072F2"/>
    <w:numStyleLink w:val="KopnummeringEmtio"/>
  </w:abstractNum>
  <w:abstractNum w:abstractNumId="35"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6" w15:restartNumberingAfterBreak="0">
    <w:nsid w:val="6B382304"/>
    <w:multiLevelType w:val="multilevel"/>
    <w:tmpl w:val="8576664C"/>
    <w:numStyleLink w:val="OpsommingtekenEmtio"/>
  </w:abstractNum>
  <w:abstractNum w:abstractNumId="37" w15:restartNumberingAfterBreak="0">
    <w:nsid w:val="6C6644DD"/>
    <w:multiLevelType w:val="multilevel"/>
    <w:tmpl w:val="9E50E438"/>
    <w:numStyleLink w:val="OpsommingbolletjeEmtio"/>
  </w:abstractNum>
  <w:abstractNum w:abstractNumId="38" w15:restartNumberingAfterBreak="0">
    <w:nsid w:val="6CAB1E63"/>
    <w:multiLevelType w:val="multilevel"/>
    <w:tmpl w:val="7FB6E594"/>
    <w:numStyleLink w:val="AgendapuntlijstEmtio"/>
  </w:abstractNum>
  <w:abstractNum w:abstractNumId="39" w15:restartNumberingAfterBreak="0">
    <w:nsid w:val="6E7370EC"/>
    <w:multiLevelType w:val="multilevel"/>
    <w:tmpl w:val="9200769E"/>
    <w:numStyleLink w:val="OpsommingkleineletterEmtio"/>
  </w:abstractNum>
  <w:abstractNum w:abstractNumId="40" w15:restartNumberingAfterBreak="0">
    <w:nsid w:val="7038598F"/>
    <w:multiLevelType w:val="multilevel"/>
    <w:tmpl w:val="90A8103A"/>
    <w:numStyleLink w:val="BijlagenummeringEmtio"/>
  </w:abstractNum>
  <w:abstractNum w:abstractNumId="41" w15:restartNumberingAfterBreak="0">
    <w:nsid w:val="70EC4E8C"/>
    <w:multiLevelType w:val="multilevel"/>
    <w:tmpl w:val="C9FA2D30"/>
    <w:numStyleLink w:val="OpsommingopenrondjeEmtio"/>
  </w:abstractNum>
  <w:abstractNum w:abstractNumId="42" w15:restartNumberingAfterBreak="0">
    <w:nsid w:val="717435D9"/>
    <w:multiLevelType w:val="multilevel"/>
    <w:tmpl w:val="B80072F2"/>
    <w:numStyleLink w:val="KopnummeringEmtio"/>
  </w:abstractNum>
  <w:abstractNum w:abstractNumId="43" w15:restartNumberingAfterBreak="0">
    <w:nsid w:val="76AE427F"/>
    <w:multiLevelType w:val="multilevel"/>
    <w:tmpl w:val="8576664C"/>
    <w:numStyleLink w:val="OpsommingtekenEmtio"/>
  </w:abstractNum>
  <w:abstractNum w:abstractNumId="44" w15:restartNumberingAfterBreak="0">
    <w:nsid w:val="792E34E6"/>
    <w:multiLevelType w:val="multilevel"/>
    <w:tmpl w:val="C9FA2D30"/>
    <w:numStyleLink w:val="OpsommingopenrondjeEmtio"/>
  </w:abstractNum>
  <w:abstractNum w:abstractNumId="45" w15:restartNumberingAfterBreak="0">
    <w:nsid w:val="79AE6CDF"/>
    <w:multiLevelType w:val="multilevel"/>
    <w:tmpl w:val="B4BACAD8"/>
    <w:numStyleLink w:val="OpsommingstreepjeEmtio"/>
  </w:abstractNum>
  <w:abstractNum w:abstractNumId="46"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abstractNumId w:val="10"/>
  </w:num>
  <w:num w:numId="2">
    <w:abstractNumId w:val="22"/>
  </w:num>
  <w:num w:numId="3">
    <w:abstractNumId w:val="26"/>
  </w:num>
  <w:num w:numId="4">
    <w:abstractNumId w:val="11"/>
  </w:num>
  <w:num w:numId="5">
    <w:abstractNumId w:val="28"/>
  </w:num>
  <w:num w:numId="6">
    <w:abstractNumId w:val="14"/>
  </w:num>
  <w:num w:numId="7">
    <w:abstractNumId w:val="13"/>
  </w:num>
  <w:num w:numId="8">
    <w:abstractNumId w:val="20"/>
  </w:num>
  <w:num w:numId="9">
    <w:abstractNumId w:val="23"/>
  </w:num>
  <w:num w:numId="10">
    <w:abstractNumId w:val="35"/>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9"/>
  </w:num>
  <w:num w:numId="25">
    <w:abstractNumId w:val="15"/>
  </w:num>
  <w:num w:numId="26">
    <w:abstractNumId w:val="3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38"/>
  </w:num>
  <w:num w:numId="32">
    <w:abstractNumId w:val="42"/>
  </w:num>
  <w:num w:numId="33">
    <w:abstractNumId w:val="16"/>
  </w:num>
  <w:num w:numId="34">
    <w:abstractNumId w:val="36"/>
  </w:num>
  <w:num w:numId="35">
    <w:abstractNumId w:val="44"/>
  </w:num>
  <w:num w:numId="36">
    <w:abstractNumId w:val="37"/>
  </w:num>
  <w:num w:numId="37">
    <w:abstractNumId w:val="29"/>
  </w:num>
  <w:num w:numId="38">
    <w:abstractNumId w:val="32"/>
  </w:num>
  <w:num w:numId="39">
    <w:abstractNumId w:val="33"/>
  </w:num>
  <w:num w:numId="40">
    <w:abstractNumId w:val="18"/>
  </w:num>
  <w:num w:numId="41">
    <w:abstractNumId w:val="41"/>
  </w:num>
  <w:num w:numId="42">
    <w:abstractNumId w:val="45"/>
  </w:num>
  <w:num w:numId="43">
    <w:abstractNumId w:val="17"/>
  </w:num>
  <w:num w:numId="44">
    <w:abstractNumId w:val="30"/>
  </w:num>
  <w:num w:numId="45">
    <w:abstractNumId w:val="25"/>
  </w:num>
  <w:num w:numId="46">
    <w:abstractNumId w:val="34"/>
  </w:num>
  <w:num w:numId="47">
    <w:abstractNumId w:val="12"/>
  </w:num>
  <w:num w:numId="48">
    <w:abstractNumId w:val="40"/>
  </w:num>
  <w:num w:numId="49">
    <w:abstractNumId w:val="43"/>
  </w:num>
  <w:num w:numId="50">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BE4"/>
    <w:rsid w:val="00004562"/>
    <w:rsid w:val="00006237"/>
    <w:rsid w:val="0000663D"/>
    <w:rsid w:val="00010D95"/>
    <w:rsid w:val="00011BFA"/>
    <w:rsid w:val="00012581"/>
    <w:rsid w:val="000174B9"/>
    <w:rsid w:val="0002562D"/>
    <w:rsid w:val="00027C8F"/>
    <w:rsid w:val="000331E1"/>
    <w:rsid w:val="0003377A"/>
    <w:rsid w:val="00035232"/>
    <w:rsid w:val="000418EF"/>
    <w:rsid w:val="00042490"/>
    <w:rsid w:val="0004513F"/>
    <w:rsid w:val="00050D4B"/>
    <w:rsid w:val="0005205D"/>
    <w:rsid w:val="00052426"/>
    <w:rsid w:val="00052FF4"/>
    <w:rsid w:val="00053E43"/>
    <w:rsid w:val="0005430B"/>
    <w:rsid w:val="0005732F"/>
    <w:rsid w:val="00060731"/>
    <w:rsid w:val="00066DF0"/>
    <w:rsid w:val="00072C27"/>
    <w:rsid w:val="00074DAC"/>
    <w:rsid w:val="0007714E"/>
    <w:rsid w:val="000938CC"/>
    <w:rsid w:val="0009698A"/>
    <w:rsid w:val="000A1B78"/>
    <w:rsid w:val="000B4190"/>
    <w:rsid w:val="000C01D4"/>
    <w:rsid w:val="000C0969"/>
    <w:rsid w:val="000C1A1A"/>
    <w:rsid w:val="000D11A5"/>
    <w:rsid w:val="000D38F1"/>
    <w:rsid w:val="000D6AB7"/>
    <w:rsid w:val="000E1539"/>
    <w:rsid w:val="000E4781"/>
    <w:rsid w:val="000E55A1"/>
    <w:rsid w:val="000E6E43"/>
    <w:rsid w:val="000F213A"/>
    <w:rsid w:val="000F2D93"/>
    <w:rsid w:val="000F650E"/>
    <w:rsid w:val="00100B98"/>
    <w:rsid w:val="00103CE7"/>
    <w:rsid w:val="00106601"/>
    <w:rsid w:val="00110A9F"/>
    <w:rsid w:val="001170AE"/>
    <w:rsid w:val="00122BE4"/>
    <w:rsid w:val="00122DED"/>
    <w:rsid w:val="00124D11"/>
    <w:rsid w:val="00132265"/>
    <w:rsid w:val="00134E43"/>
    <w:rsid w:val="00135A2A"/>
    <w:rsid w:val="00135E7B"/>
    <w:rsid w:val="00137CBB"/>
    <w:rsid w:val="001453A7"/>
    <w:rsid w:val="00145B8E"/>
    <w:rsid w:val="0014640F"/>
    <w:rsid w:val="00152E4D"/>
    <w:rsid w:val="001579D8"/>
    <w:rsid w:val="001639F5"/>
    <w:rsid w:val="00172B1D"/>
    <w:rsid w:val="0018093D"/>
    <w:rsid w:val="00187A59"/>
    <w:rsid w:val="00191437"/>
    <w:rsid w:val="00194838"/>
    <w:rsid w:val="001B1B37"/>
    <w:rsid w:val="001B4C7E"/>
    <w:rsid w:val="001C11BE"/>
    <w:rsid w:val="001C6232"/>
    <w:rsid w:val="001C63E7"/>
    <w:rsid w:val="001D2384"/>
    <w:rsid w:val="001D2A06"/>
    <w:rsid w:val="001E2293"/>
    <w:rsid w:val="001E34AC"/>
    <w:rsid w:val="001E5F7F"/>
    <w:rsid w:val="001F5B4F"/>
    <w:rsid w:val="001F5C28"/>
    <w:rsid w:val="001F6547"/>
    <w:rsid w:val="001F66B9"/>
    <w:rsid w:val="00201FF0"/>
    <w:rsid w:val="002041B3"/>
    <w:rsid w:val="0020548B"/>
    <w:rsid w:val="0020607F"/>
    <w:rsid w:val="00206E2A"/>
    <w:rsid w:val="00206FF8"/>
    <w:rsid w:val="002074B2"/>
    <w:rsid w:val="00211760"/>
    <w:rsid w:val="00216489"/>
    <w:rsid w:val="00220A9C"/>
    <w:rsid w:val="0022534C"/>
    <w:rsid w:val="00225889"/>
    <w:rsid w:val="00230B64"/>
    <w:rsid w:val="00236DE9"/>
    <w:rsid w:val="00237E7D"/>
    <w:rsid w:val="00242226"/>
    <w:rsid w:val="002518D2"/>
    <w:rsid w:val="00251E08"/>
    <w:rsid w:val="00252B9A"/>
    <w:rsid w:val="00254088"/>
    <w:rsid w:val="00256039"/>
    <w:rsid w:val="0025694A"/>
    <w:rsid w:val="00257AA9"/>
    <w:rsid w:val="00262D4E"/>
    <w:rsid w:val="002646C8"/>
    <w:rsid w:val="00280D1D"/>
    <w:rsid w:val="00282B5D"/>
    <w:rsid w:val="00283592"/>
    <w:rsid w:val="002837F2"/>
    <w:rsid w:val="00286914"/>
    <w:rsid w:val="00294CD2"/>
    <w:rsid w:val="002956BA"/>
    <w:rsid w:val="002A2E44"/>
    <w:rsid w:val="002A7616"/>
    <w:rsid w:val="002B08A4"/>
    <w:rsid w:val="002B2998"/>
    <w:rsid w:val="002B64EE"/>
    <w:rsid w:val="002C46FB"/>
    <w:rsid w:val="002D0E88"/>
    <w:rsid w:val="002D52B2"/>
    <w:rsid w:val="002E2611"/>
    <w:rsid w:val="002E274E"/>
    <w:rsid w:val="002E68CD"/>
    <w:rsid w:val="002F678C"/>
    <w:rsid w:val="002F7B77"/>
    <w:rsid w:val="003063C0"/>
    <w:rsid w:val="00312D26"/>
    <w:rsid w:val="00317DEA"/>
    <w:rsid w:val="0032091C"/>
    <w:rsid w:val="00322A9F"/>
    <w:rsid w:val="00323121"/>
    <w:rsid w:val="00334D4B"/>
    <w:rsid w:val="00335B5E"/>
    <w:rsid w:val="00337A4D"/>
    <w:rsid w:val="00337DDE"/>
    <w:rsid w:val="00345315"/>
    <w:rsid w:val="00346631"/>
    <w:rsid w:val="00347094"/>
    <w:rsid w:val="003519FA"/>
    <w:rsid w:val="0036336D"/>
    <w:rsid w:val="00364B2C"/>
    <w:rsid w:val="00364E1D"/>
    <w:rsid w:val="00365254"/>
    <w:rsid w:val="00365327"/>
    <w:rsid w:val="00374C23"/>
    <w:rsid w:val="00374D9A"/>
    <w:rsid w:val="00377612"/>
    <w:rsid w:val="00382603"/>
    <w:rsid w:val="00383954"/>
    <w:rsid w:val="00385AAF"/>
    <w:rsid w:val="0039126D"/>
    <w:rsid w:val="003964D4"/>
    <w:rsid w:val="0039656A"/>
    <w:rsid w:val="003A5ED3"/>
    <w:rsid w:val="003A6677"/>
    <w:rsid w:val="003B14A0"/>
    <w:rsid w:val="003B595E"/>
    <w:rsid w:val="003B705C"/>
    <w:rsid w:val="003D04B7"/>
    <w:rsid w:val="003D09E4"/>
    <w:rsid w:val="003D414A"/>
    <w:rsid w:val="003D49E5"/>
    <w:rsid w:val="003E30F2"/>
    <w:rsid w:val="003E3B7D"/>
    <w:rsid w:val="003E766F"/>
    <w:rsid w:val="003F2747"/>
    <w:rsid w:val="003F3547"/>
    <w:rsid w:val="003F768C"/>
    <w:rsid w:val="004001AF"/>
    <w:rsid w:val="00400A80"/>
    <w:rsid w:val="00410389"/>
    <w:rsid w:val="00410F28"/>
    <w:rsid w:val="0041674F"/>
    <w:rsid w:val="0042594D"/>
    <w:rsid w:val="004363F0"/>
    <w:rsid w:val="004408DD"/>
    <w:rsid w:val="00441382"/>
    <w:rsid w:val="0044714E"/>
    <w:rsid w:val="00451FDB"/>
    <w:rsid w:val="004564A6"/>
    <w:rsid w:val="00460433"/>
    <w:rsid w:val="004656F6"/>
    <w:rsid w:val="004659D3"/>
    <w:rsid w:val="00466D71"/>
    <w:rsid w:val="00471C0F"/>
    <w:rsid w:val="00472E5E"/>
    <w:rsid w:val="004733C3"/>
    <w:rsid w:val="0047392D"/>
    <w:rsid w:val="0047518D"/>
    <w:rsid w:val="004804E1"/>
    <w:rsid w:val="00484C8E"/>
    <w:rsid w:val="00486319"/>
    <w:rsid w:val="00487543"/>
    <w:rsid w:val="004875E2"/>
    <w:rsid w:val="00490BBD"/>
    <w:rsid w:val="00495327"/>
    <w:rsid w:val="004B2C90"/>
    <w:rsid w:val="004B378A"/>
    <w:rsid w:val="004B6335"/>
    <w:rsid w:val="004C1F23"/>
    <w:rsid w:val="004C51F8"/>
    <w:rsid w:val="004D1DD0"/>
    <w:rsid w:val="004D2412"/>
    <w:rsid w:val="004D43FD"/>
    <w:rsid w:val="004F4A4D"/>
    <w:rsid w:val="004F6A99"/>
    <w:rsid w:val="005017F3"/>
    <w:rsid w:val="00501A64"/>
    <w:rsid w:val="00503BFD"/>
    <w:rsid w:val="005043E5"/>
    <w:rsid w:val="00513D36"/>
    <w:rsid w:val="00515E2F"/>
    <w:rsid w:val="00521726"/>
    <w:rsid w:val="00526530"/>
    <w:rsid w:val="0053645C"/>
    <w:rsid w:val="00537058"/>
    <w:rsid w:val="00545244"/>
    <w:rsid w:val="00553801"/>
    <w:rsid w:val="005615BE"/>
    <w:rsid w:val="00562E3D"/>
    <w:rsid w:val="00575FFC"/>
    <w:rsid w:val="005818B8"/>
    <w:rsid w:val="0059027A"/>
    <w:rsid w:val="005A1BD7"/>
    <w:rsid w:val="005A2BEC"/>
    <w:rsid w:val="005B4FAF"/>
    <w:rsid w:val="005C198D"/>
    <w:rsid w:val="005C1C7A"/>
    <w:rsid w:val="005C5603"/>
    <w:rsid w:val="005C6668"/>
    <w:rsid w:val="005D4151"/>
    <w:rsid w:val="005D5E21"/>
    <w:rsid w:val="005E3E58"/>
    <w:rsid w:val="006040DB"/>
    <w:rsid w:val="00606D41"/>
    <w:rsid w:val="00610FF8"/>
    <w:rsid w:val="00612C22"/>
    <w:rsid w:val="00617A64"/>
    <w:rsid w:val="00620ED3"/>
    <w:rsid w:val="00624485"/>
    <w:rsid w:val="00636CB1"/>
    <w:rsid w:val="006373F7"/>
    <w:rsid w:val="00637582"/>
    <w:rsid w:val="006417C8"/>
    <w:rsid w:val="00641E45"/>
    <w:rsid w:val="00647A67"/>
    <w:rsid w:val="00653D01"/>
    <w:rsid w:val="00661740"/>
    <w:rsid w:val="006643F8"/>
    <w:rsid w:val="00664EE1"/>
    <w:rsid w:val="006662ED"/>
    <w:rsid w:val="0067190C"/>
    <w:rsid w:val="006767B2"/>
    <w:rsid w:val="00685EED"/>
    <w:rsid w:val="006953A2"/>
    <w:rsid w:val="00695A52"/>
    <w:rsid w:val="006B6044"/>
    <w:rsid w:val="006C6A9D"/>
    <w:rsid w:val="006D1154"/>
    <w:rsid w:val="006D2ECD"/>
    <w:rsid w:val="006E72B7"/>
    <w:rsid w:val="00703BD3"/>
    <w:rsid w:val="00705849"/>
    <w:rsid w:val="00706308"/>
    <w:rsid w:val="00712665"/>
    <w:rsid w:val="0071386B"/>
    <w:rsid w:val="0072479C"/>
    <w:rsid w:val="007358BA"/>
    <w:rsid w:val="007361EE"/>
    <w:rsid w:val="00743326"/>
    <w:rsid w:val="007502AF"/>
    <w:rsid w:val="00750733"/>
    <w:rsid w:val="00750780"/>
    <w:rsid w:val="00750B56"/>
    <w:rsid w:val="007525D1"/>
    <w:rsid w:val="00752725"/>
    <w:rsid w:val="007569DB"/>
    <w:rsid w:val="00756C31"/>
    <w:rsid w:val="00760A65"/>
    <w:rsid w:val="00763B35"/>
    <w:rsid w:val="00764AF2"/>
    <w:rsid w:val="00765521"/>
    <w:rsid w:val="00766E99"/>
    <w:rsid w:val="00770652"/>
    <w:rsid w:val="00775717"/>
    <w:rsid w:val="00776618"/>
    <w:rsid w:val="007865DD"/>
    <w:rsid w:val="00787B55"/>
    <w:rsid w:val="0079179F"/>
    <w:rsid w:val="00793E98"/>
    <w:rsid w:val="00796A8D"/>
    <w:rsid w:val="007B0C68"/>
    <w:rsid w:val="007B3114"/>
    <w:rsid w:val="007B5373"/>
    <w:rsid w:val="007C0010"/>
    <w:rsid w:val="007C037C"/>
    <w:rsid w:val="007C2FC6"/>
    <w:rsid w:val="007D13EF"/>
    <w:rsid w:val="007D4A7D"/>
    <w:rsid w:val="007D4DCE"/>
    <w:rsid w:val="007E7724"/>
    <w:rsid w:val="007F0A2A"/>
    <w:rsid w:val="007F1417"/>
    <w:rsid w:val="007F48F0"/>
    <w:rsid w:val="007F653F"/>
    <w:rsid w:val="008064EE"/>
    <w:rsid w:val="008075CD"/>
    <w:rsid w:val="00810585"/>
    <w:rsid w:val="008222EE"/>
    <w:rsid w:val="00823AC1"/>
    <w:rsid w:val="00826EA4"/>
    <w:rsid w:val="00832239"/>
    <w:rsid w:val="00843B35"/>
    <w:rsid w:val="00847F35"/>
    <w:rsid w:val="00851D10"/>
    <w:rsid w:val="00854B34"/>
    <w:rsid w:val="0086137E"/>
    <w:rsid w:val="00862897"/>
    <w:rsid w:val="008664DD"/>
    <w:rsid w:val="00873409"/>
    <w:rsid w:val="008736AE"/>
    <w:rsid w:val="008775D3"/>
    <w:rsid w:val="00877BD5"/>
    <w:rsid w:val="008802D3"/>
    <w:rsid w:val="00886BB9"/>
    <w:rsid w:val="008870F0"/>
    <w:rsid w:val="008931CF"/>
    <w:rsid w:val="00893934"/>
    <w:rsid w:val="008A2A1D"/>
    <w:rsid w:val="008A5E5E"/>
    <w:rsid w:val="008B5CD1"/>
    <w:rsid w:val="008C2F90"/>
    <w:rsid w:val="008C5834"/>
    <w:rsid w:val="008C6251"/>
    <w:rsid w:val="008D7BDD"/>
    <w:rsid w:val="008E420F"/>
    <w:rsid w:val="008E512C"/>
    <w:rsid w:val="008E7C31"/>
    <w:rsid w:val="00902125"/>
    <w:rsid w:val="0090254C"/>
    <w:rsid w:val="0090724E"/>
    <w:rsid w:val="00910D57"/>
    <w:rsid w:val="00915AC6"/>
    <w:rsid w:val="009221AC"/>
    <w:rsid w:val="009225D7"/>
    <w:rsid w:val="00924487"/>
    <w:rsid w:val="009261FD"/>
    <w:rsid w:val="00934750"/>
    <w:rsid w:val="00934E30"/>
    <w:rsid w:val="00935271"/>
    <w:rsid w:val="00943209"/>
    <w:rsid w:val="0094509D"/>
    <w:rsid w:val="00945318"/>
    <w:rsid w:val="00950DB4"/>
    <w:rsid w:val="009534C6"/>
    <w:rsid w:val="00957CCB"/>
    <w:rsid w:val="009606EB"/>
    <w:rsid w:val="00962C9E"/>
    <w:rsid w:val="00963973"/>
    <w:rsid w:val="00971786"/>
    <w:rsid w:val="00971B3B"/>
    <w:rsid w:val="00974E9A"/>
    <w:rsid w:val="009C0373"/>
    <w:rsid w:val="009C1976"/>
    <w:rsid w:val="009C2F9E"/>
    <w:rsid w:val="009D5AE2"/>
    <w:rsid w:val="009E0572"/>
    <w:rsid w:val="009F1BEF"/>
    <w:rsid w:val="00A01705"/>
    <w:rsid w:val="00A04DD1"/>
    <w:rsid w:val="00A07FEF"/>
    <w:rsid w:val="00A1497C"/>
    <w:rsid w:val="00A20A7B"/>
    <w:rsid w:val="00A21956"/>
    <w:rsid w:val="00A227CD"/>
    <w:rsid w:val="00A36D85"/>
    <w:rsid w:val="00A42EEC"/>
    <w:rsid w:val="00A50406"/>
    <w:rsid w:val="00A50767"/>
    <w:rsid w:val="00A50801"/>
    <w:rsid w:val="00A60A58"/>
    <w:rsid w:val="00A61B21"/>
    <w:rsid w:val="00A65B09"/>
    <w:rsid w:val="00A670BB"/>
    <w:rsid w:val="00A71291"/>
    <w:rsid w:val="00A74C29"/>
    <w:rsid w:val="00A76E7C"/>
    <w:rsid w:val="00A80377"/>
    <w:rsid w:val="00A81955"/>
    <w:rsid w:val="00A85AD9"/>
    <w:rsid w:val="00A86EB5"/>
    <w:rsid w:val="00A871D6"/>
    <w:rsid w:val="00AA2F6F"/>
    <w:rsid w:val="00AB0D90"/>
    <w:rsid w:val="00AB1E21"/>
    <w:rsid w:val="00AB1E30"/>
    <w:rsid w:val="00AB2477"/>
    <w:rsid w:val="00AB26FA"/>
    <w:rsid w:val="00AB56F0"/>
    <w:rsid w:val="00AB5DBD"/>
    <w:rsid w:val="00AB5F0C"/>
    <w:rsid w:val="00AB77BB"/>
    <w:rsid w:val="00AC273E"/>
    <w:rsid w:val="00AC5C9C"/>
    <w:rsid w:val="00AD24E6"/>
    <w:rsid w:val="00AD31A0"/>
    <w:rsid w:val="00AD44F1"/>
    <w:rsid w:val="00AD4DF7"/>
    <w:rsid w:val="00AE0183"/>
    <w:rsid w:val="00AE2110"/>
    <w:rsid w:val="00AE2EB1"/>
    <w:rsid w:val="00AF7776"/>
    <w:rsid w:val="00B01DA1"/>
    <w:rsid w:val="00B05761"/>
    <w:rsid w:val="00B11A76"/>
    <w:rsid w:val="00B1622C"/>
    <w:rsid w:val="00B233E3"/>
    <w:rsid w:val="00B30352"/>
    <w:rsid w:val="00B32813"/>
    <w:rsid w:val="00B346DF"/>
    <w:rsid w:val="00B460C2"/>
    <w:rsid w:val="00B47460"/>
    <w:rsid w:val="00B56800"/>
    <w:rsid w:val="00B63EB9"/>
    <w:rsid w:val="00B75ED8"/>
    <w:rsid w:val="00B77809"/>
    <w:rsid w:val="00B83AEF"/>
    <w:rsid w:val="00B83B98"/>
    <w:rsid w:val="00B860DC"/>
    <w:rsid w:val="00B902D7"/>
    <w:rsid w:val="00B91863"/>
    <w:rsid w:val="00B9540B"/>
    <w:rsid w:val="00BA3794"/>
    <w:rsid w:val="00BA3F4D"/>
    <w:rsid w:val="00BA79E3"/>
    <w:rsid w:val="00BA7C99"/>
    <w:rsid w:val="00BB1FC1"/>
    <w:rsid w:val="00BB239A"/>
    <w:rsid w:val="00BB31CE"/>
    <w:rsid w:val="00BC0188"/>
    <w:rsid w:val="00BC6FB7"/>
    <w:rsid w:val="00BE0AB6"/>
    <w:rsid w:val="00BE0DF1"/>
    <w:rsid w:val="00BE55A7"/>
    <w:rsid w:val="00BE64B3"/>
    <w:rsid w:val="00BF6A7B"/>
    <w:rsid w:val="00BF6B3C"/>
    <w:rsid w:val="00C06D9A"/>
    <w:rsid w:val="00C0702B"/>
    <w:rsid w:val="00C11B08"/>
    <w:rsid w:val="00C12133"/>
    <w:rsid w:val="00C12A81"/>
    <w:rsid w:val="00C17A25"/>
    <w:rsid w:val="00C201EB"/>
    <w:rsid w:val="00C33308"/>
    <w:rsid w:val="00C4003A"/>
    <w:rsid w:val="00C41422"/>
    <w:rsid w:val="00C50828"/>
    <w:rsid w:val="00C51137"/>
    <w:rsid w:val="00C6206C"/>
    <w:rsid w:val="00C72D11"/>
    <w:rsid w:val="00C85201"/>
    <w:rsid w:val="00C863AE"/>
    <w:rsid w:val="00C87372"/>
    <w:rsid w:val="00C92E08"/>
    <w:rsid w:val="00C93473"/>
    <w:rsid w:val="00C971C1"/>
    <w:rsid w:val="00CA1FE3"/>
    <w:rsid w:val="00CA332D"/>
    <w:rsid w:val="00CB254D"/>
    <w:rsid w:val="00CB3533"/>
    <w:rsid w:val="00CB7542"/>
    <w:rsid w:val="00CB7600"/>
    <w:rsid w:val="00CB7D61"/>
    <w:rsid w:val="00CC6A4B"/>
    <w:rsid w:val="00CC77AF"/>
    <w:rsid w:val="00CD770B"/>
    <w:rsid w:val="00CD7A5A"/>
    <w:rsid w:val="00CD7AAF"/>
    <w:rsid w:val="00CE2BA6"/>
    <w:rsid w:val="00CE2D71"/>
    <w:rsid w:val="00CE564D"/>
    <w:rsid w:val="00CE598C"/>
    <w:rsid w:val="00CF2B0C"/>
    <w:rsid w:val="00CF448A"/>
    <w:rsid w:val="00D023A0"/>
    <w:rsid w:val="00D15892"/>
    <w:rsid w:val="00D16E87"/>
    <w:rsid w:val="00D25AA0"/>
    <w:rsid w:val="00D27D0E"/>
    <w:rsid w:val="00D35DA7"/>
    <w:rsid w:val="00D440AF"/>
    <w:rsid w:val="00D47AD0"/>
    <w:rsid w:val="00D515F8"/>
    <w:rsid w:val="00D57A57"/>
    <w:rsid w:val="00D613A9"/>
    <w:rsid w:val="00D658D3"/>
    <w:rsid w:val="00D7238E"/>
    <w:rsid w:val="00D73003"/>
    <w:rsid w:val="00D73C03"/>
    <w:rsid w:val="00D81A72"/>
    <w:rsid w:val="00D92EDA"/>
    <w:rsid w:val="00D9359B"/>
    <w:rsid w:val="00D94B0E"/>
    <w:rsid w:val="00DA2887"/>
    <w:rsid w:val="00DA5661"/>
    <w:rsid w:val="00DA6E07"/>
    <w:rsid w:val="00DA7584"/>
    <w:rsid w:val="00DA7A62"/>
    <w:rsid w:val="00DB0413"/>
    <w:rsid w:val="00DB0F15"/>
    <w:rsid w:val="00DB3292"/>
    <w:rsid w:val="00DB5F61"/>
    <w:rsid w:val="00DB6038"/>
    <w:rsid w:val="00DB72D0"/>
    <w:rsid w:val="00DC2F99"/>
    <w:rsid w:val="00DC489D"/>
    <w:rsid w:val="00DC6A0D"/>
    <w:rsid w:val="00DC70B1"/>
    <w:rsid w:val="00DD1204"/>
    <w:rsid w:val="00DD140B"/>
    <w:rsid w:val="00DD2123"/>
    <w:rsid w:val="00DD2A9E"/>
    <w:rsid w:val="00DD509E"/>
    <w:rsid w:val="00DE14C5"/>
    <w:rsid w:val="00DE2331"/>
    <w:rsid w:val="00DE2FD1"/>
    <w:rsid w:val="00DE5157"/>
    <w:rsid w:val="00DF1BBC"/>
    <w:rsid w:val="00E05BA5"/>
    <w:rsid w:val="00E07762"/>
    <w:rsid w:val="00E12CAA"/>
    <w:rsid w:val="00E23228"/>
    <w:rsid w:val="00E239D8"/>
    <w:rsid w:val="00E318F2"/>
    <w:rsid w:val="00E334BB"/>
    <w:rsid w:val="00E4520C"/>
    <w:rsid w:val="00E45F90"/>
    <w:rsid w:val="00E47E3C"/>
    <w:rsid w:val="00E52291"/>
    <w:rsid w:val="00E527BE"/>
    <w:rsid w:val="00E56EFE"/>
    <w:rsid w:val="00E60CE6"/>
    <w:rsid w:val="00E61D02"/>
    <w:rsid w:val="00E62D48"/>
    <w:rsid w:val="00E6431C"/>
    <w:rsid w:val="00E64BFF"/>
    <w:rsid w:val="00E65900"/>
    <w:rsid w:val="00E65D32"/>
    <w:rsid w:val="00E6644A"/>
    <w:rsid w:val="00E678A0"/>
    <w:rsid w:val="00E7078D"/>
    <w:rsid w:val="00E7085E"/>
    <w:rsid w:val="00E76843"/>
    <w:rsid w:val="00E8261E"/>
    <w:rsid w:val="00E84486"/>
    <w:rsid w:val="00E87FB4"/>
    <w:rsid w:val="00E93FCF"/>
    <w:rsid w:val="00E96A53"/>
    <w:rsid w:val="00E96BF0"/>
    <w:rsid w:val="00E971C6"/>
    <w:rsid w:val="00E9778E"/>
    <w:rsid w:val="00EA5460"/>
    <w:rsid w:val="00EB7C66"/>
    <w:rsid w:val="00EC11FF"/>
    <w:rsid w:val="00EC42E3"/>
    <w:rsid w:val="00EC6C0A"/>
    <w:rsid w:val="00EC72BE"/>
    <w:rsid w:val="00ED5732"/>
    <w:rsid w:val="00ED62BB"/>
    <w:rsid w:val="00EE35E4"/>
    <w:rsid w:val="00EF404D"/>
    <w:rsid w:val="00F005C9"/>
    <w:rsid w:val="00F07BC3"/>
    <w:rsid w:val="00F1404D"/>
    <w:rsid w:val="00F16B2B"/>
    <w:rsid w:val="00F16EDB"/>
    <w:rsid w:val="00F208DC"/>
    <w:rsid w:val="00F216BC"/>
    <w:rsid w:val="00F22CB3"/>
    <w:rsid w:val="00F234F5"/>
    <w:rsid w:val="00F25162"/>
    <w:rsid w:val="00F271F5"/>
    <w:rsid w:val="00F3166C"/>
    <w:rsid w:val="00F33259"/>
    <w:rsid w:val="00F33BAD"/>
    <w:rsid w:val="00F44FB8"/>
    <w:rsid w:val="00F472B4"/>
    <w:rsid w:val="00F4786E"/>
    <w:rsid w:val="00F50254"/>
    <w:rsid w:val="00F502CA"/>
    <w:rsid w:val="00F519B9"/>
    <w:rsid w:val="00F55E8B"/>
    <w:rsid w:val="00F55FBB"/>
    <w:rsid w:val="00F564F9"/>
    <w:rsid w:val="00F65073"/>
    <w:rsid w:val="00F669BA"/>
    <w:rsid w:val="00F75D89"/>
    <w:rsid w:val="00F7766C"/>
    <w:rsid w:val="00F82076"/>
    <w:rsid w:val="00F94FCC"/>
    <w:rsid w:val="00FA269F"/>
    <w:rsid w:val="00FB21F7"/>
    <w:rsid w:val="00FB22AF"/>
    <w:rsid w:val="00FB2AAE"/>
    <w:rsid w:val="00FB5C41"/>
    <w:rsid w:val="00FB7F9C"/>
    <w:rsid w:val="00FC25E1"/>
    <w:rsid w:val="00FC3BC7"/>
    <w:rsid w:val="00FC3FA5"/>
    <w:rsid w:val="00FC6260"/>
    <w:rsid w:val="00FD2C03"/>
    <w:rsid w:val="00FD4B6C"/>
    <w:rsid w:val="00FD63B3"/>
    <w:rsid w:val="00FE1BFD"/>
    <w:rsid w:val="00FE7D79"/>
    <w:rsid w:val="00FF5EF5"/>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1A269E28"/>
  <w15:chartTrackingRefBased/>
  <w15:docId w15:val="{C7C5FB4C-FC6A-46B7-B0D2-93BF9B63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4"/>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Standaard Emtio"/>
    <w:next w:val="BasistekstEmtio"/>
    <w:uiPriority w:val="4"/>
    <w:rsid w:val="00752725"/>
    <w:pPr>
      <w:spacing w:line="260" w:lineRule="atLeast"/>
    </w:pPr>
    <w:rPr>
      <w:rFonts w:ascii="Montserrat" w:hAnsi="Montserrat" w:cs="Maiandra GD"/>
      <w:color w:val="000000" w:themeColor="text1"/>
      <w:sz w:val="18"/>
      <w:szCs w:val="18"/>
    </w:rPr>
  </w:style>
  <w:style w:type="paragraph" w:styleId="Heading1">
    <w:name w:val="heading 1"/>
    <w:aliases w:val="Kop 1 Emtio,(Hoofdstuk) Emtio"/>
    <w:basedOn w:val="ZsysbasisEmtio"/>
    <w:next w:val="BasistekstEmtio"/>
    <w:qFormat/>
    <w:rsid w:val="00345315"/>
    <w:pPr>
      <w:keepNext/>
      <w:keepLines/>
      <w:numPr>
        <w:numId w:val="47"/>
      </w:numPr>
      <w:outlineLvl w:val="0"/>
    </w:pPr>
    <w:rPr>
      <w:b/>
      <w:bCs/>
      <w:sz w:val="24"/>
      <w:szCs w:val="32"/>
    </w:rPr>
  </w:style>
  <w:style w:type="paragraph" w:styleId="Heading2">
    <w:name w:val="heading 2"/>
    <w:aliases w:val="Kop 2 Emtio,(Paragraaf) Emtio"/>
    <w:basedOn w:val="ZsysbasisEmtio"/>
    <w:next w:val="BasistekstEmtio"/>
    <w:link w:val="Heading2Char"/>
    <w:qFormat/>
    <w:rsid w:val="00345315"/>
    <w:pPr>
      <w:keepNext/>
      <w:keepLines/>
      <w:numPr>
        <w:ilvl w:val="1"/>
        <w:numId w:val="47"/>
      </w:numPr>
      <w:outlineLvl w:val="1"/>
    </w:pPr>
    <w:rPr>
      <w:b/>
      <w:bCs/>
      <w:iCs/>
      <w:szCs w:val="28"/>
    </w:rPr>
  </w:style>
  <w:style w:type="paragraph" w:styleId="Heading3">
    <w:name w:val="heading 3"/>
    <w:aliases w:val="Kop 3 Emtio,(Subparagraaf) Emtio"/>
    <w:basedOn w:val="ZsysbasisEmtio"/>
    <w:next w:val="BasistekstEmtio"/>
    <w:qFormat/>
    <w:rsid w:val="00345315"/>
    <w:pPr>
      <w:keepNext/>
      <w:keepLines/>
      <w:numPr>
        <w:ilvl w:val="2"/>
        <w:numId w:val="47"/>
      </w:numPr>
      <w:outlineLvl w:val="2"/>
    </w:pPr>
    <w:rPr>
      <w:i/>
      <w:iCs/>
    </w:rPr>
  </w:style>
  <w:style w:type="paragraph" w:styleId="Heading4">
    <w:name w:val="heading 4"/>
    <w:aliases w:val="Kop 4 Emtio,Kop 4 (Subsubparagraaf) Emtio"/>
    <w:basedOn w:val="ZsysbasisEmtio"/>
    <w:next w:val="BasistekstEmtio"/>
    <w:qFormat/>
    <w:rsid w:val="00345315"/>
    <w:pPr>
      <w:keepNext/>
      <w:keepLines/>
      <w:numPr>
        <w:ilvl w:val="3"/>
        <w:numId w:val="47"/>
      </w:numPr>
      <w:outlineLvl w:val="3"/>
    </w:pPr>
    <w:rPr>
      <w:bCs/>
      <w:szCs w:val="24"/>
    </w:rPr>
  </w:style>
  <w:style w:type="paragraph" w:styleId="Heading5">
    <w:name w:val="heading 5"/>
    <w:aliases w:val="Kop 5 Emtio"/>
    <w:basedOn w:val="ZsysbasisEmtio"/>
    <w:next w:val="BasistekstEmtio"/>
    <w:qFormat/>
    <w:rsid w:val="00345315"/>
    <w:pPr>
      <w:keepNext/>
      <w:keepLines/>
      <w:numPr>
        <w:ilvl w:val="4"/>
        <w:numId w:val="47"/>
      </w:numPr>
      <w:outlineLvl w:val="4"/>
    </w:pPr>
    <w:rPr>
      <w:bCs/>
      <w:iCs/>
      <w:szCs w:val="22"/>
    </w:rPr>
  </w:style>
  <w:style w:type="paragraph" w:styleId="Heading6">
    <w:name w:val="heading 6"/>
    <w:aliases w:val="Kop 6 Emtio"/>
    <w:basedOn w:val="ZsysbasisEmtio"/>
    <w:next w:val="BasistekstEmtio"/>
    <w:qFormat/>
    <w:rsid w:val="00345315"/>
    <w:pPr>
      <w:keepNext/>
      <w:keepLines/>
      <w:numPr>
        <w:ilvl w:val="5"/>
        <w:numId w:val="47"/>
      </w:numPr>
      <w:outlineLvl w:val="5"/>
    </w:pPr>
  </w:style>
  <w:style w:type="paragraph" w:styleId="Heading7">
    <w:name w:val="heading 7"/>
    <w:aliases w:val="Kop 7 Emtio"/>
    <w:basedOn w:val="ZsysbasisEmtio"/>
    <w:next w:val="BasistekstEmtio"/>
    <w:qFormat/>
    <w:rsid w:val="00345315"/>
    <w:pPr>
      <w:keepNext/>
      <w:keepLines/>
      <w:numPr>
        <w:ilvl w:val="6"/>
        <w:numId w:val="47"/>
      </w:numPr>
      <w:outlineLvl w:val="6"/>
    </w:pPr>
    <w:rPr>
      <w:bCs/>
      <w:szCs w:val="20"/>
    </w:rPr>
  </w:style>
  <w:style w:type="paragraph" w:styleId="Heading8">
    <w:name w:val="heading 8"/>
    <w:aliases w:val="Kop 8 Emtio"/>
    <w:basedOn w:val="ZsysbasisEmtio"/>
    <w:next w:val="BasistekstEmtio"/>
    <w:qFormat/>
    <w:rsid w:val="00345315"/>
    <w:pPr>
      <w:keepNext/>
      <w:keepLines/>
      <w:numPr>
        <w:ilvl w:val="7"/>
        <w:numId w:val="47"/>
      </w:numPr>
      <w:outlineLvl w:val="7"/>
    </w:pPr>
    <w:rPr>
      <w:iCs/>
      <w:szCs w:val="20"/>
    </w:rPr>
  </w:style>
  <w:style w:type="paragraph" w:styleId="Heading9">
    <w:name w:val="heading 9"/>
    <w:aliases w:val="Kop 9 Emtio"/>
    <w:basedOn w:val="ZsysbasisEmtio"/>
    <w:next w:val="BasistekstEmtio"/>
    <w:qFormat/>
    <w:rsid w:val="00345315"/>
    <w:pPr>
      <w:keepNext/>
      <w:keepLines/>
      <w:numPr>
        <w:ilvl w:val="8"/>
        <w:numId w:val="47"/>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FollowedHyperlink">
    <w:name w:val="FollowedHyperlink"/>
    <w:aliases w:val="GevolgdeHyperlink Emtio"/>
    <w:basedOn w:val="DefaultParagraphFont"/>
    <w:uiPriority w:val="4"/>
    <w:rsid w:val="00B460C2"/>
    <w:rPr>
      <w:color w:val="auto"/>
      <w:u w:val="none"/>
    </w:rPr>
  </w:style>
  <w:style w:type="character" w:styleId="Hyperlink">
    <w:name w:val="Hyperlink"/>
    <w:aliases w:val="Hyperlink Emtio"/>
    <w:basedOn w:val="DefaultParagraphFont"/>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Header">
    <w:name w:val="header"/>
    <w:basedOn w:val="ZsysbasisEmtio"/>
    <w:next w:val="BasistekstEmtio"/>
    <w:uiPriority w:val="98"/>
    <w:semiHidden/>
    <w:rsid w:val="00122DED"/>
  </w:style>
  <w:style w:type="paragraph" w:styleId="Footer">
    <w:name w:val="footer"/>
    <w:basedOn w:val="ZsysbasisEmtio"/>
    <w:next w:val="BasistekstEmtio"/>
    <w:link w:val="FooterChar"/>
    <w:uiPriority w:val="99"/>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mtio"/>
    <w:next w:val="BasistekstEmtio"/>
    <w:uiPriority w:val="98"/>
    <w:semiHidden/>
    <w:rsid w:val="0020607F"/>
  </w:style>
  <w:style w:type="paragraph" w:styleId="EnvelopeAddress">
    <w:name w:val="envelope address"/>
    <w:basedOn w:val="ZsysbasisEmtio"/>
    <w:next w:val="BasistekstEmtio"/>
    <w:uiPriority w:val="98"/>
    <w:semiHidden/>
    <w:rsid w:val="0020607F"/>
  </w:style>
  <w:style w:type="paragraph" w:styleId="Clos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TOC1">
    <w:name w:val="toc 1"/>
    <w:aliases w:val="Inhopg 1 Emtio"/>
    <w:basedOn w:val="ZsysbasistocEmtio"/>
    <w:next w:val="BasistekstEmtio"/>
    <w:uiPriority w:val="4"/>
    <w:rsid w:val="00E65900"/>
    <w:rPr>
      <w:b/>
    </w:rPr>
  </w:style>
  <w:style w:type="paragraph" w:styleId="TOC2">
    <w:name w:val="toc 2"/>
    <w:aliases w:val="Inhopg 2 Emtio"/>
    <w:basedOn w:val="ZsysbasistocEmtio"/>
    <w:next w:val="BasistekstEmtio"/>
    <w:uiPriority w:val="4"/>
    <w:rsid w:val="00E65900"/>
  </w:style>
  <w:style w:type="paragraph" w:styleId="TOC3">
    <w:name w:val="toc 3"/>
    <w:aliases w:val="Inhopg 3 Emtio"/>
    <w:basedOn w:val="ZsysbasistocEmtio"/>
    <w:next w:val="BasistekstEmtio"/>
    <w:uiPriority w:val="4"/>
    <w:rsid w:val="00E65900"/>
  </w:style>
  <w:style w:type="paragraph" w:styleId="TOC4">
    <w:name w:val="toc 4"/>
    <w:aliases w:val="Inhopg 4 Emtio"/>
    <w:basedOn w:val="ZsysbasistocEmtio"/>
    <w:next w:val="BasistekstEmtio"/>
    <w:uiPriority w:val="4"/>
    <w:rsid w:val="00122DED"/>
  </w:style>
  <w:style w:type="paragraph" w:styleId="TableofAuthorities">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Subtitle">
    <w:name w:val="Subtitle"/>
    <w:basedOn w:val="ZsysbasisEmtio"/>
    <w:next w:val="BasistekstEmtio"/>
    <w:uiPriority w:val="98"/>
    <w:semiHidden/>
    <w:rsid w:val="00122DED"/>
  </w:style>
  <w:style w:type="paragraph" w:styleId="Title">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Inhopg 5 Emtio"/>
    <w:basedOn w:val="ZsysbasistocEmtio"/>
    <w:next w:val="BasistekstEmtio"/>
    <w:uiPriority w:val="4"/>
    <w:rsid w:val="003964D4"/>
  </w:style>
  <w:style w:type="paragraph" w:styleId="TOC6">
    <w:name w:val="toc 6"/>
    <w:aliases w:val="Inhopg 6 Emtio"/>
    <w:basedOn w:val="ZsysbasistocEmtio"/>
    <w:next w:val="BasistekstEmtio"/>
    <w:uiPriority w:val="4"/>
    <w:rsid w:val="003964D4"/>
  </w:style>
  <w:style w:type="paragraph" w:styleId="TOC7">
    <w:name w:val="toc 7"/>
    <w:aliases w:val="Inhopg 7 Emtio"/>
    <w:basedOn w:val="ZsysbasistocEmtio"/>
    <w:next w:val="BasistekstEmtio"/>
    <w:uiPriority w:val="4"/>
    <w:rsid w:val="003964D4"/>
  </w:style>
  <w:style w:type="paragraph" w:styleId="TOC8">
    <w:name w:val="toc 8"/>
    <w:aliases w:val="Inhopg 8 Emtio"/>
    <w:basedOn w:val="ZsysbasistocEmtio"/>
    <w:next w:val="BasistekstEmtio"/>
    <w:uiPriority w:val="4"/>
    <w:rsid w:val="003964D4"/>
  </w:style>
  <w:style w:type="paragraph" w:styleId="TOC9">
    <w:name w:val="toc 9"/>
    <w:aliases w:val="Inhopg 9 Emtio"/>
    <w:basedOn w:val="ZsysbasistocEmtio"/>
    <w:next w:val="BasistekstEmtio"/>
    <w:uiPriority w:val="4"/>
    <w:rsid w:val="003964D4"/>
  </w:style>
  <w:style w:type="paragraph" w:styleId="EnvelopeReturn">
    <w:name w:val="envelope return"/>
    <w:basedOn w:val="ZsysbasisEmtio"/>
    <w:next w:val="BasistekstEmtio"/>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mtio"/>
    <w:next w:val="BasistekstEmtio"/>
    <w:uiPriority w:val="98"/>
    <w:semiHidden/>
    <w:rsid w:val="0020607F"/>
  </w:style>
  <w:style w:type="paragraph" w:styleId="BlockText">
    <w:name w:val="Block Text"/>
    <w:basedOn w:val="ZsysbasisEmtio"/>
    <w:next w:val="BasistekstEmtio"/>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mtio"/>
    <w:next w:val="BasistekstEmtio"/>
    <w:uiPriority w:val="98"/>
    <w:semiHidden/>
    <w:rsid w:val="0020607F"/>
  </w:style>
  <w:style w:type="paragraph" w:styleId="Signature">
    <w:name w:val="Signature"/>
    <w:basedOn w:val="ZsysbasisEmtio"/>
    <w:next w:val="BasistekstEmtio"/>
    <w:uiPriority w:val="98"/>
    <w:semiHidden/>
    <w:rsid w:val="0020607F"/>
  </w:style>
  <w:style w:type="paragraph" w:styleId="HTMLPreformatted">
    <w:name w:val="HTML Preformatted"/>
    <w:basedOn w:val="ZsysbasisEmtio"/>
    <w:next w:val="BasistekstEmtio"/>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dress">
    <w:name w:val="HTML Address"/>
    <w:basedOn w:val="ZsysbasisEmtio"/>
    <w:next w:val="BasistekstEmtio"/>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ghtShading-Accent6">
    <w:name w:val="Light Shading Accent 6"/>
    <w:basedOn w:val="TableNorma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mtio"/>
    <w:next w:val="BasistekstEmtio"/>
    <w:uiPriority w:val="98"/>
    <w:semiHidden/>
    <w:rsid w:val="00F33259"/>
    <w:pPr>
      <w:ind w:left="284" w:hanging="284"/>
    </w:pPr>
  </w:style>
  <w:style w:type="paragraph" w:styleId="List2">
    <w:name w:val="List 2"/>
    <w:basedOn w:val="ZsysbasisEmtio"/>
    <w:next w:val="BasistekstEmtio"/>
    <w:uiPriority w:val="98"/>
    <w:semiHidden/>
    <w:rsid w:val="00F33259"/>
    <w:pPr>
      <w:ind w:left="568" w:hanging="284"/>
    </w:pPr>
  </w:style>
  <w:style w:type="paragraph" w:styleId="List3">
    <w:name w:val="List 3"/>
    <w:basedOn w:val="ZsysbasisEmtio"/>
    <w:next w:val="BasistekstEmtio"/>
    <w:uiPriority w:val="98"/>
    <w:semiHidden/>
    <w:rsid w:val="00F33259"/>
    <w:pPr>
      <w:ind w:left="851" w:hanging="284"/>
    </w:pPr>
  </w:style>
  <w:style w:type="paragraph" w:styleId="List4">
    <w:name w:val="List 4"/>
    <w:basedOn w:val="ZsysbasisEmtio"/>
    <w:next w:val="BasistekstEmtio"/>
    <w:uiPriority w:val="98"/>
    <w:semiHidden/>
    <w:rsid w:val="00F33259"/>
    <w:pPr>
      <w:ind w:left="1135" w:hanging="284"/>
    </w:pPr>
  </w:style>
  <w:style w:type="paragraph" w:styleId="Li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stBullet">
    <w:name w:val="List Bullet"/>
    <w:basedOn w:val="ZsysbasisEmtio"/>
    <w:next w:val="BasistekstEmtio"/>
    <w:uiPriority w:val="98"/>
    <w:semiHidden/>
    <w:rsid w:val="00E7078D"/>
    <w:pPr>
      <w:numPr>
        <w:numId w:val="14"/>
      </w:numPr>
      <w:ind w:left="357" w:hanging="357"/>
    </w:pPr>
  </w:style>
  <w:style w:type="paragraph" w:styleId="ListBullet2">
    <w:name w:val="List Bullet 2"/>
    <w:basedOn w:val="ZsysbasisEmtio"/>
    <w:next w:val="BasistekstEmtio"/>
    <w:uiPriority w:val="98"/>
    <w:semiHidden/>
    <w:rsid w:val="00E7078D"/>
    <w:pPr>
      <w:numPr>
        <w:numId w:val="15"/>
      </w:numPr>
      <w:ind w:left="641" w:hanging="357"/>
    </w:pPr>
  </w:style>
  <w:style w:type="paragraph" w:styleId="ListBullet3">
    <w:name w:val="List Bullet 3"/>
    <w:basedOn w:val="ZsysbasisEmtio"/>
    <w:next w:val="BasistekstEmtio"/>
    <w:uiPriority w:val="98"/>
    <w:semiHidden/>
    <w:rsid w:val="00E7078D"/>
    <w:pPr>
      <w:numPr>
        <w:numId w:val="16"/>
      </w:numPr>
      <w:ind w:left="924" w:hanging="357"/>
    </w:pPr>
  </w:style>
  <w:style w:type="paragraph" w:styleId="ListBullet4">
    <w:name w:val="List Bullet 4"/>
    <w:basedOn w:val="ZsysbasisEmtio"/>
    <w:next w:val="BasistekstEmtio"/>
    <w:uiPriority w:val="98"/>
    <w:semiHidden/>
    <w:rsid w:val="00E7078D"/>
    <w:pPr>
      <w:numPr>
        <w:numId w:val="17"/>
      </w:numPr>
      <w:ind w:left="1208" w:hanging="357"/>
    </w:pPr>
  </w:style>
  <w:style w:type="paragraph" w:styleId="ListNumber">
    <w:name w:val="List Number"/>
    <w:basedOn w:val="ZsysbasisEmtio"/>
    <w:next w:val="BasistekstEmtio"/>
    <w:uiPriority w:val="98"/>
    <w:semiHidden/>
    <w:rsid w:val="00705849"/>
    <w:pPr>
      <w:numPr>
        <w:numId w:val="19"/>
      </w:numPr>
      <w:ind w:left="357" w:hanging="357"/>
    </w:pPr>
  </w:style>
  <w:style w:type="paragraph" w:styleId="ListNumber2">
    <w:name w:val="List Number 2"/>
    <w:basedOn w:val="ZsysbasisEmtio"/>
    <w:next w:val="BasistekstEmtio"/>
    <w:uiPriority w:val="98"/>
    <w:semiHidden/>
    <w:rsid w:val="00705849"/>
    <w:pPr>
      <w:numPr>
        <w:numId w:val="20"/>
      </w:numPr>
      <w:ind w:left="641" w:hanging="357"/>
    </w:pPr>
  </w:style>
  <w:style w:type="paragraph" w:styleId="ListNumber3">
    <w:name w:val="List Number 3"/>
    <w:basedOn w:val="ZsysbasisEmtio"/>
    <w:next w:val="BasistekstEmtio"/>
    <w:uiPriority w:val="98"/>
    <w:semiHidden/>
    <w:rsid w:val="00705849"/>
    <w:pPr>
      <w:numPr>
        <w:numId w:val="21"/>
      </w:numPr>
      <w:ind w:left="924" w:hanging="357"/>
    </w:pPr>
  </w:style>
  <w:style w:type="paragraph" w:styleId="ListNumber4">
    <w:name w:val="List Number 4"/>
    <w:basedOn w:val="ZsysbasisEmtio"/>
    <w:next w:val="BasistekstEmtio"/>
    <w:uiPriority w:val="98"/>
    <w:semiHidden/>
    <w:rsid w:val="00705849"/>
    <w:pPr>
      <w:numPr>
        <w:numId w:val="22"/>
      </w:numPr>
      <w:ind w:left="1208" w:hanging="357"/>
    </w:pPr>
  </w:style>
  <w:style w:type="paragraph" w:styleId="ListNumber5">
    <w:name w:val="List Number 5"/>
    <w:basedOn w:val="ZsysbasisEmtio"/>
    <w:next w:val="BasistekstEmtio"/>
    <w:uiPriority w:val="98"/>
    <w:semiHidden/>
    <w:rsid w:val="00705849"/>
    <w:pPr>
      <w:numPr>
        <w:numId w:val="23"/>
      </w:numPr>
      <w:ind w:left="1491" w:hanging="357"/>
    </w:pPr>
  </w:style>
  <w:style w:type="paragraph" w:styleId="ListContinue">
    <w:name w:val="List Continue"/>
    <w:basedOn w:val="ZsysbasisEmtio"/>
    <w:next w:val="BasistekstEmtio"/>
    <w:uiPriority w:val="98"/>
    <w:semiHidden/>
    <w:rsid w:val="00705849"/>
    <w:pPr>
      <w:ind w:left="284"/>
    </w:pPr>
  </w:style>
  <w:style w:type="paragraph" w:styleId="ListContinue2">
    <w:name w:val="List Continue 2"/>
    <w:basedOn w:val="ZsysbasisEmtio"/>
    <w:next w:val="BasistekstEmtio"/>
    <w:uiPriority w:val="98"/>
    <w:semiHidden/>
    <w:rsid w:val="00705849"/>
    <w:pPr>
      <w:ind w:left="567"/>
    </w:pPr>
  </w:style>
  <w:style w:type="paragraph" w:styleId="ListContinue3">
    <w:name w:val="List Continue 3"/>
    <w:basedOn w:val="ZsysbasisEmtio"/>
    <w:next w:val="BasistekstEmtio"/>
    <w:uiPriority w:val="98"/>
    <w:semiHidden/>
    <w:rsid w:val="00705849"/>
    <w:pPr>
      <w:ind w:left="851"/>
    </w:pPr>
  </w:style>
  <w:style w:type="paragraph" w:styleId="ListContinue4">
    <w:name w:val="List Continue 4"/>
    <w:basedOn w:val="ZsysbasisEmtio"/>
    <w:next w:val="BasistekstEmtio"/>
    <w:uiPriority w:val="98"/>
    <w:semiHidden/>
    <w:rsid w:val="00705849"/>
    <w:pPr>
      <w:ind w:left="1134"/>
    </w:pPr>
  </w:style>
  <w:style w:type="paragraph" w:styleId="ListContinue5">
    <w:name w:val="List Continue 5"/>
    <w:basedOn w:val="ZsysbasisEmtio"/>
    <w:next w:val="BasistekstEmtio"/>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mtio"/>
    <w:next w:val="BasistekstEmtio"/>
    <w:uiPriority w:val="98"/>
    <w:semiHidden/>
    <w:rsid w:val="0020607F"/>
  </w:style>
  <w:style w:type="paragraph" w:styleId="NoteHeading">
    <w:name w:val="Note Heading"/>
    <w:basedOn w:val="ZsysbasisEmtio"/>
    <w:next w:val="BasistekstEmtio"/>
    <w:uiPriority w:val="98"/>
    <w:semiHidden/>
    <w:rsid w:val="0020607F"/>
  </w:style>
  <w:style w:type="paragraph" w:styleId="BodyText">
    <w:name w:val="Body Text"/>
    <w:basedOn w:val="ZsysbasisEmtio"/>
    <w:next w:val="BasistekstEmtio"/>
    <w:link w:val="BodyTextChar"/>
    <w:uiPriority w:val="98"/>
    <w:semiHidden/>
    <w:rsid w:val="0020607F"/>
  </w:style>
  <w:style w:type="paragraph" w:styleId="BodyText2">
    <w:name w:val="Body Text 2"/>
    <w:basedOn w:val="ZsysbasisEmtio"/>
    <w:next w:val="BasistekstEmtio"/>
    <w:link w:val="BodyText2Char"/>
    <w:uiPriority w:val="98"/>
    <w:semiHidden/>
    <w:rsid w:val="00E7078D"/>
  </w:style>
  <w:style w:type="paragraph" w:styleId="BodyText3">
    <w:name w:val="Body Text 3"/>
    <w:basedOn w:val="ZsysbasisEmtio"/>
    <w:next w:val="BasistekstEmtio"/>
    <w:uiPriority w:val="98"/>
    <w:semiHidden/>
    <w:rsid w:val="0020607F"/>
  </w:style>
  <w:style w:type="paragraph" w:styleId="BodyTextFirstIndent">
    <w:name w:val="Body Text First Indent"/>
    <w:basedOn w:val="ZsysbasisEmtio"/>
    <w:next w:val="BasistekstEmtio"/>
    <w:link w:val="BodyTextFirstIndentChar"/>
    <w:uiPriority w:val="98"/>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rPr>
  </w:style>
  <w:style w:type="paragraph" w:styleId="BodyTextIndent">
    <w:name w:val="Body Text Indent"/>
    <w:basedOn w:val="ZsysbasisEmtio"/>
    <w:next w:val="BasistekstEmtio"/>
    <w:link w:val="BodyTextIndentChar"/>
    <w:uiPriority w:val="98"/>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mtio"/>
    <w:next w:val="BasistekstEmtio"/>
    <w:link w:val="BodyTextFirstIndent2Char"/>
    <w:uiPriority w:val="98"/>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DefaultParagraphFont"/>
    <w:link w:val="ZsysbasisEmtio"/>
    <w:semiHidden/>
    <w:rsid w:val="00066DF0"/>
    <w:rPr>
      <w:rFonts w:ascii="Montserrat" w:hAnsi="Montserrat" w:cs="Maiandra GD"/>
      <w:color w:val="000000" w:themeColor="text1"/>
      <w:sz w:val="18"/>
      <w:szCs w:val="18"/>
    </w:rPr>
  </w:style>
  <w:style w:type="paragraph" w:styleId="NormalIndent">
    <w:name w:val="Normal Indent"/>
    <w:basedOn w:val="ZsysbasisEmtio"/>
    <w:next w:val="BasistekstEmtio"/>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Voetnootmarkering Emtio"/>
    <w:basedOn w:val="DefaultParagraphFont"/>
    <w:uiPriority w:val="4"/>
    <w:rsid w:val="00CB7600"/>
    <w:rPr>
      <w:vertAlign w:val="superscript"/>
    </w:rPr>
  </w:style>
  <w:style w:type="paragraph" w:styleId="FootnoteText">
    <w:name w:val="footnote text"/>
    <w:aliases w:val="Voetnoottekst Emtio"/>
    <w:basedOn w:val="ZsysbasisEmtio"/>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mtio"/>
    <w:next w:val="BasistekstEmtio"/>
    <w:uiPriority w:val="98"/>
    <w:semiHidden/>
    <w:rsid w:val="0020607F"/>
  </w:style>
  <w:style w:type="paragraph" w:styleId="PlainText">
    <w:name w:val="Plain Text"/>
    <w:basedOn w:val="ZsysbasisEmtio"/>
    <w:next w:val="BasistekstEmtio"/>
    <w:uiPriority w:val="98"/>
    <w:semiHidden/>
    <w:rsid w:val="0020607F"/>
  </w:style>
  <w:style w:type="paragraph" w:styleId="BalloonText">
    <w:name w:val="Balloon Text"/>
    <w:basedOn w:val="ZsysbasisEmtio"/>
    <w:next w:val="BasistekstEmtio"/>
    <w:uiPriority w:val="98"/>
    <w:semiHidden/>
    <w:rsid w:val="0020607F"/>
  </w:style>
  <w:style w:type="paragraph" w:styleId="Caption">
    <w:name w:val="caption"/>
    <w:aliases w:val="Bijschrift Emtio"/>
    <w:basedOn w:val="ZsysbasisEmtio"/>
    <w:next w:val="BasistekstEmtio"/>
    <w:uiPriority w:val="4"/>
    <w:qFormat/>
    <w:rsid w:val="0020607F"/>
  </w:style>
  <w:style w:type="character" w:customStyle="1" w:styleId="CommentTextChar">
    <w:name w:val="Comment Text Char"/>
    <w:basedOn w:val="ZsysbasisEmtioChar"/>
    <w:link w:val="CommentText"/>
    <w:semiHidden/>
    <w:rsid w:val="008736AE"/>
    <w:rPr>
      <w:rFonts w:asciiTheme="minorHAnsi" w:hAnsiTheme="minorHAnsi" w:cs="Maiandra GD"/>
      <w:color w:val="000000" w:themeColor="text1"/>
      <w:sz w:val="18"/>
      <w:szCs w:val="18"/>
    </w:rPr>
  </w:style>
  <w:style w:type="paragraph" w:styleId="DocumentMap">
    <w:name w:val="Document Map"/>
    <w:basedOn w:val="ZsysbasisEmtio"/>
    <w:next w:val="BasistekstEmtio"/>
    <w:uiPriority w:val="98"/>
    <w:semiHidden/>
    <w:rsid w:val="0020607F"/>
  </w:style>
  <w:style w:type="table" w:styleId="LightShading-Accent5">
    <w:name w:val="Light Shading Accent 5"/>
    <w:basedOn w:val="TableNorma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ndnoteText">
    <w:name w:val="endnote text"/>
    <w:aliases w:val="Eindnoottekst Emtio"/>
    <w:basedOn w:val="ZsysbasisEmtio"/>
    <w:next w:val="BasistekstEmtio"/>
    <w:uiPriority w:val="4"/>
    <w:rsid w:val="0020607F"/>
  </w:style>
  <w:style w:type="paragraph" w:styleId="IndexHeading">
    <w:name w:val="index heading"/>
    <w:basedOn w:val="ZsysbasisEmtio"/>
    <w:next w:val="BasistekstEmtio"/>
    <w:uiPriority w:val="98"/>
    <w:semiHidden/>
    <w:rsid w:val="0020607F"/>
  </w:style>
  <w:style w:type="paragraph" w:styleId="TOAHeading">
    <w:name w:val="toa heading"/>
    <w:basedOn w:val="ZsysbasisEmtio"/>
    <w:next w:val="BasistekstEmtio"/>
    <w:uiPriority w:val="98"/>
    <w:semiHidden/>
    <w:rsid w:val="0020607F"/>
  </w:style>
  <w:style w:type="paragraph" w:styleId="ListBullet5">
    <w:name w:val="List Bullet 5"/>
    <w:basedOn w:val="ZsysbasisEmtio"/>
    <w:next w:val="BasistekstEmtio"/>
    <w:uiPriority w:val="98"/>
    <w:semiHidden/>
    <w:rsid w:val="00E7078D"/>
    <w:pPr>
      <w:numPr>
        <w:numId w:val="18"/>
      </w:numPr>
      <w:ind w:left="1491" w:hanging="357"/>
    </w:pPr>
  </w:style>
  <w:style w:type="paragraph" w:styleId="MacroText">
    <w:name w:val="macro"/>
    <w:basedOn w:val="ZsysbasisEmtio"/>
    <w:next w:val="BasistekstEmtio"/>
    <w:uiPriority w:val="98"/>
    <w:semiHidden/>
    <w:rsid w:val="0020607F"/>
  </w:style>
  <w:style w:type="paragraph" w:styleId="CommentText">
    <w:name w:val="annotation text"/>
    <w:basedOn w:val="ZsysbasisEmtio"/>
    <w:next w:val="BasistekstEmtio"/>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4C51F8"/>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ghtShading-Accent3">
    <w:name w:val="Light Shading Accent 3"/>
    <w:basedOn w:val="TableNorma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ghtShading-Accent2">
    <w:name w:val="Light Shading Accent 2"/>
    <w:basedOn w:val="TableNorma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phy">
    <w:name w:val="Bibliography"/>
    <w:basedOn w:val="ZsysbasisEmtio"/>
    <w:next w:val="BasistekstEmtio"/>
    <w:uiPriority w:val="98"/>
    <w:semiHidden/>
    <w:rsid w:val="00E07762"/>
  </w:style>
  <w:style w:type="paragraph" w:styleId="Quote">
    <w:name w:val="Quote"/>
    <w:basedOn w:val="ZsysbasisEmtio"/>
    <w:next w:val="BasistekstEmtio"/>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mtio"/>
    <w:next w:val="BasistekstEmtio"/>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indnootmarkering Emtio"/>
    <w:basedOn w:val="DefaultParagraphFont"/>
    <w:uiPriority w:val="4"/>
    <w:rsid w:val="00E07762"/>
    <w:rPr>
      <w:vertAlign w:val="superscript"/>
    </w:rPr>
  </w:style>
  <w:style w:type="paragraph" w:styleId="NoSpacing">
    <w:name w:val="No Spacing"/>
    <w:basedOn w:val="ZsysbasisEmtio"/>
    <w:next w:val="BasistekstEmtio"/>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mtio"/>
    <w:next w:val="BasistekstEmtio"/>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CommentSubject">
    <w:name w:val="annotation subject"/>
    <w:basedOn w:val="ZsysbasisEmtio"/>
    <w:next w:val="BasistekstEmtio"/>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mtioChar"/>
    <w:link w:val="BodyText"/>
    <w:semiHidden/>
    <w:rsid w:val="00E7078D"/>
    <w:rPr>
      <w:rFonts w:asciiTheme="minorHAnsi" w:hAnsiTheme="minorHAnsi" w:cs="Maiandra GD"/>
      <w:color w:val="000000" w:themeColor="text1"/>
      <w:sz w:val="18"/>
      <w:szCs w:val="18"/>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mtio"/>
    <w:next w:val="BasistekstEmtio"/>
    <w:link w:val="BodyTextIndent2Char"/>
    <w:uiPriority w:val="98"/>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mtio"/>
    <w:next w:val="BasistekstEmtio"/>
    <w:link w:val="BodyTextIndent3Char"/>
    <w:uiPriority w:val="98"/>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TableNorma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Heading2Char">
    <w:name w:val="Heading 2 Char"/>
    <w:aliases w:val="Kop 2 Emtio Char,(Paragraaf) Emtio Char"/>
    <w:link w:val="Heading2"/>
    <w:locked/>
    <w:rsid w:val="00122BE4"/>
    <w:rPr>
      <w:rFonts w:ascii="Montserrat" w:hAnsi="Montserrat" w:cs="Maiandra GD"/>
      <w:b/>
      <w:bCs/>
      <w:iCs/>
      <w:color w:val="000000" w:themeColor="text1"/>
      <w:sz w:val="18"/>
      <w:szCs w:val="28"/>
    </w:rPr>
  </w:style>
  <w:style w:type="character" w:customStyle="1" w:styleId="BasistekstEmtioChar">
    <w:name w:val="Basistekst Emtio Char"/>
    <w:basedOn w:val="DefaultParagraphFont"/>
    <w:link w:val="BasistekstEmtio"/>
    <w:locked/>
    <w:rsid w:val="00122BE4"/>
    <w:rPr>
      <w:rFonts w:ascii="Montserrat" w:hAnsi="Montserrat" w:cs="Maiandra GD"/>
      <w:color w:val="000000" w:themeColor="text1"/>
      <w:sz w:val="18"/>
      <w:szCs w:val="18"/>
    </w:rPr>
  </w:style>
  <w:style w:type="character" w:customStyle="1" w:styleId="FooterChar">
    <w:name w:val="Footer Char"/>
    <w:basedOn w:val="DefaultParagraphFont"/>
    <w:link w:val="Footer"/>
    <w:uiPriority w:val="99"/>
    <w:rsid w:val="00CD770B"/>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CA44D78E61E247BF45103A11A641CC" ma:contentTypeVersion="2" ma:contentTypeDescription="Een nieuw document maken." ma:contentTypeScope="" ma:versionID="885876660f814d9ec1bc16af561359ea">
  <xsd:schema xmlns:xsd="http://www.w3.org/2001/XMLSchema" xmlns:xs="http://www.w3.org/2001/XMLSchema" xmlns:p="http://schemas.microsoft.com/office/2006/metadata/properties" xmlns:ns2="4cd78a70-0b50-4d88-9538-3db9b50647f1" targetNamespace="http://schemas.microsoft.com/office/2006/metadata/properties" ma:root="true" ma:fieldsID="4ca5d0b371057ec63e3da78120b1c85f" ns2:_="">
    <xsd:import namespace="4cd78a70-0b50-4d88-9538-3db9b50647f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d78a70-0b50-4d88-9538-3db9b5064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19668E-DC5B-4D52-BB82-9228346E0F85}"/>
</file>

<file path=customXml/itemProps2.xml><?xml version="1.0" encoding="utf-8"?>
<ds:datastoreItem xmlns:ds="http://schemas.openxmlformats.org/officeDocument/2006/customXml" ds:itemID="{2DD24C1C-E561-4265-9CC1-C69D32F0DABE}">
  <ds:schemaRefs>
    <ds:schemaRef ds:uri="http://schemas.microsoft.com/sharepoint/v3/contenttype/forms"/>
  </ds:schemaRefs>
</ds:datastoreItem>
</file>

<file path=customXml/itemProps3.xml><?xml version="1.0" encoding="utf-8"?>
<ds:datastoreItem xmlns:ds="http://schemas.openxmlformats.org/officeDocument/2006/customXml" ds:itemID="{8CEBFBBF-CCE4-415E-B965-C45A10B4B7B7}">
  <ds:schemaRefs>
    <ds:schemaRef ds:uri="http://schemas.openxmlformats.org/officeDocument/2006/bibliography"/>
  </ds:schemaRefs>
</ds:datastoreItem>
</file>

<file path=customXml/itemProps4.xml><?xml version="1.0" encoding="utf-8"?>
<ds:datastoreItem xmlns:ds="http://schemas.openxmlformats.org/officeDocument/2006/customXml" ds:itemID="{F098DFF2-0921-44B6-A2B2-85AAE81168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465</Words>
  <Characters>2563</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12</cp:revision>
  <dcterms:created xsi:type="dcterms:W3CDTF">2022-01-18T13:48:00Z</dcterms:created>
  <dcterms:modified xsi:type="dcterms:W3CDTF">2022-01-18T13:56:00Z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0x01010039CA44D78E61E247BF45103A11A641CC</vt:lpwstr>
  </property>
</Properties>
</file>